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76004" w14:textId="5E8E08AD" w:rsidR="00D92815" w:rsidRPr="007C120D" w:rsidRDefault="00D92815" w:rsidP="00E27D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150373"/>
      <w:bookmarkStart w:id="1" w:name="_Toc27479621"/>
      <w:bookmarkStart w:id="2" w:name="_Toc36025133"/>
      <w:bookmarkStart w:id="3" w:name="_Toc44516233"/>
      <w:bookmarkStart w:id="4" w:name="_Toc45272552"/>
      <w:bookmarkStart w:id="5" w:name="_Toc51754551"/>
      <w:bookmarkStart w:id="6" w:name="_Toc105590003"/>
      <w:bookmarkStart w:id="7" w:name="_Hlk115359696"/>
      <w:bookmarkStart w:id="8" w:name="historyclause"/>
      <w:r w:rsidRPr="007C120D">
        <w:rPr>
          <w:b/>
          <w:noProof/>
          <w:sz w:val="24"/>
          <w:lang w:val="en-US"/>
        </w:rPr>
        <w:t xml:space="preserve">3GPP TSG </w:t>
      </w:r>
      <w:r>
        <w:fldChar w:fldCharType="begin"/>
      </w:r>
      <w:r w:rsidRPr="007C120D">
        <w:rPr>
          <w:lang w:val="en-US"/>
        </w:rPr>
        <w:instrText xml:space="preserve"> DOCPROPERTY  TSG/WGRef  \* MERGEFORMAT </w:instrText>
      </w:r>
      <w:r>
        <w:fldChar w:fldCharType="separate"/>
      </w:r>
      <w:r w:rsidRPr="007C120D">
        <w:rPr>
          <w:b/>
          <w:noProof/>
          <w:sz w:val="24"/>
          <w:lang w:val="en-US"/>
        </w:rPr>
        <w:t>SA WG5</w:t>
      </w:r>
      <w:r>
        <w:rPr>
          <w:b/>
          <w:noProof/>
          <w:sz w:val="24"/>
        </w:rPr>
        <w:fldChar w:fldCharType="end"/>
      </w:r>
      <w:r w:rsidRPr="007C120D">
        <w:rPr>
          <w:b/>
          <w:noProof/>
          <w:sz w:val="24"/>
          <w:lang w:val="en-US"/>
        </w:rPr>
        <w:t xml:space="preserve"> Meeting </w:t>
      </w:r>
      <w:r>
        <w:rPr>
          <w:b/>
          <w:noProof/>
          <w:sz w:val="24"/>
          <w:lang w:val="en-US"/>
        </w:rPr>
        <w:t>#</w:t>
      </w:r>
      <w:r w:rsidRPr="007C120D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>47</w:t>
      </w:r>
      <w:r w:rsidRPr="007C120D">
        <w:rPr>
          <w:b/>
          <w:i/>
          <w:noProof/>
          <w:sz w:val="28"/>
          <w:lang w:val="en-US"/>
        </w:rPr>
        <w:tab/>
      </w:r>
      <w:r w:rsidRPr="00CE7ED9">
        <w:rPr>
          <w:b/>
          <w:iCs/>
          <w:noProof/>
          <w:sz w:val="28"/>
        </w:rPr>
        <w:t>S5-23</w:t>
      </w:r>
      <w:r w:rsidR="00CE7ED9" w:rsidRPr="00CE7ED9">
        <w:rPr>
          <w:b/>
          <w:iCs/>
          <w:noProof/>
          <w:sz w:val="28"/>
        </w:rPr>
        <w:t>2213</w:t>
      </w:r>
    </w:p>
    <w:p w14:paraId="69FB58D6" w14:textId="77777777" w:rsidR="00D92815" w:rsidRPr="000F26D3" w:rsidRDefault="00D92815" w:rsidP="00D92815">
      <w:pPr>
        <w:pStyle w:val="CRCoverPage"/>
        <w:outlineLvl w:val="0"/>
        <w:rPr>
          <w:b/>
          <w:noProof/>
          <w:sz w:val="24"/>
          <w:lang w:val="en-US"/>
        </w:rPr>
      </w:pPr>
      <w:r w:rsidRPr="00311966">
        <w:rPr>
          <w:b/>
          <w:noProof/>
          <w:sz w:val="24"/>
        </w:rPr>
        <w:t>Athens, Greece, 27th February - 3rd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481D" w14:paraId="604E2ECF" w14:textId="77777777" w:rsidTr="007020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57CD" w14:textId="77777777" w:rsidR="00CA481D" w:rsidRDefault="00CA481D" w:rsidP="007020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A481D" w14:paraId="26DA7680" w14:textId="77777777" w:rsidTr="007020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6A526" w14:textId="77777777" w:rsidR="00CA481D" w:rsidRDefault="00CA481D" w:rsidP="007020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481D" w14:paraId="0AF35065" w14:textId="77777777" w:rsidTr="007020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0E238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81D" w14:paraId="2450E72A" w14:textId="77777777" w:rsidTr="00702028">
        <w:tc>
          <w:tcPr>
            <w:tcW w:w="142" w:type="dxa"/>
            <w:tcBorders>
              <w:left w:val="single" w:sz="4" w:space="0" w:color="auto"/>
            </w:tcBorders>
          </w:tcPr>
          <w:p w14:paraId="335FE232" w14:textId="77777777" w:rsidR="00CA481D" w:rsidRDefault="00CA481D" w:rsidP="007020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757827" w14:textId="1206E84A" w:rsidR="00CA481D" w:rsidRPr="00410371" w:rsidRDefault="006719BB" w:rsidP="007020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 w:rsidR="00CA481D">
                  <w:rPr>
                    <w:b/>
                    <w:noProof/>
                    <w:sz w:val="28"/>
                  </w:rPr>
                  <w:t>28.62</w:t>
                </w:r>
                <w:r w:rsidR="00407577">
                  <w:rPr>
                    <w:b/>
                    <w:noProof/>
                    <w:sz w:val="28"/>
                  </w:rPr>
                  <w:t>3</w:t>
                </w:r>
              </w:fldSimple>
            </w:fldSimple>
          </w:p>
        </w:tc>
        <w:tc>
          <w:tcPr>
            <w:tcW w:w="709" w:type="dxa"/>
          </w:tcPr>
          <w:p w14:paraId="358F176E" w14:textId="77777777" w:rsidR="00CA481D" w:rsidRDefault="00CA481D" w:rsidP="007020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82B7B2" w14:textId="3E89D145" w:rsidR="00CA481D" w:rsidRPr="00410371" w:rsidRDefault="00CE7ED9" w:rsidP="00CE7ED9">
            <w:pPr>
              <w:pStyle w:val="CRCoverPage"/>
              <w:spacing w:after="0"/>
              <w:jc w:val="right"/>
              <w:rPr>
                <w:noProof/>
              </w:rPr>
            </w:pPr>
            <w:r w:rsidRPr="00CE7ED9">
              <w:rPr>
                <w:b/>
                <w:noProof/>
                <w:sz w:val="28"/>
              </w:rPr>
              <w:t>0232</w:t>
            </w:r>
          </w:p>
        </w:tc>
        <w:tc>
          <w:tcPr>
            <w:tcW w:w="709" w:type="dxa"/>
          </w:tcPr>
          <w:p w14:paraId="2ACDF9B6" w14:textId="77777777" w:rsidR="00CA481D" w:rsidRDefault="00CA481D" w:rsidP="007020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F190FC" w14:textId="77777777" w:rsidR="00CA481D" w:rsidRPr="00410371" w:rsidRDefault="006719BB" w:rsidP="007020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A481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053F387" w14:textId="77777777" w:rsidR="00CA481D" w:rsidRDefault="00CA481D" w:rsidP="007020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B27609" w14:textId="6784F7FB" w:rsidR="00CA481D" w:rsidRPr="00410371" w:rsidRDefault="006719BB" w:rsidP="007020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481D">
                <w:rPr>
                  <w:b/>
                  <w:noProof/>
                  <w:sz w:val="28"/>
                </w:rPr>
                <w:t>17.</w:t>
              </w:r>
              <w:r w:rsidR="002E1500">
                <w:rPr>
                  <w:b/>
                  <w:noProof/>
                  <w:sz w:val="28"/>
                </w:rPr>
                <w:t>4</w:t>
              </w:r>
              <w:r w:rsidR="0025774C">
                <w:rPr>
                  <w:b/>
                  <w:noProof/>
                  <w:sz w:val="28"/>
                </w:rPr>
                <w:t>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66F1A3" w14:textId="77777777" w:rsidR="00CA481D" w:rsidRDefault="00CA481D" w:rsidP="00702028">
            <w:pPr>
              <w:pStyle w:val="CRCoverPage"/>
              <w:spacing w:after="0"/>
              <w:rPr>
                <w:noProof/>
              </w:rPr>
            </w:pPr>
          </w:p>
        </w:tc>
      </w:tr>
      <w:tr w:rsidR="00CA481D" w14:paraId="5A6EDBFC" w14:textId="77777777" w:rsidTr="007020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0EDC7" w14:textId="77777777" w:rsidR="00CA481D" w:rsidRDefault="00CA481D" w:rsidP="00702028">
            <w:pPr>
              <w:pStyle w:val="CRCoverPage"/>
              <w:spacing w:after="0"/>
              <w:rPr>
                <w:noProof/>
              </w:rPr>
            </w:pPr>
          </w:p>
        </w:tc>
      </w:tr>
      <w:tr w:rsidR="00CA481D" w14:paraId="3E999739" w14:textId="77777777" w:rsidTr="007020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FA3394" w14:textId="77777777" w:rsidR="00CA481D" w:rsidRPr="00F25D98" w:rsidRDefault="00CA481D" w:rsidP="007020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481D" w14:paraId="50F48500" w14:textId="77777777" w:rsidTr="00702028">
        <w:tc>
          <w:tcPr>
            <w:tcW w:w="9641" w:type="dxa"/>
            <w:gridSpan w:val="9"/>
          </w:tcPr>
          <w:p w14:paraId="254B331C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F23F2" w14:textId="77777777" w:rsidR="00CA481D" w:rsidRDefault="00CA481D" w:rsidP="00CA48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481D" w14:paraId="6D30386F" w14:textId="77777777" w:rsidTr="00702028">
        <w:tc>
          <w:tcPr>
            <w:tcW w:w="2835" w:type="dxa"/>
          </w:tcPr>
          <w:p w14:paraId="2732D7AD" w14:textId="77777777" w:rsidR="00CA481D" w:rsidRDefault="00CA481D" w:rsidP="007020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88DCBD" w14:textId="77777777" w:rsidR="00CA481D" w:rsidRDefault="00CA481D" w:rsidP="007020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893724" w14:textId="77777777" w:rsidR="00CA481D" w:rsidRDefault="00CA481D" w:rsidP="0070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156347" w14:textId="77777777" w:rsidR="00CA481D" w:rsidRDefault="00CA481D" w:rsidP="007020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8E76BB" w14:textId="77777777" w:rsidR="00CA481D" w:rsidRDefault="00CA481D" w:rsidP="0070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6DB8E8" w14:textId="77777777" w:rsidR="00CA481D" w:rsidRDefault="00CA481D" w:rsidP="007020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5B4F02" w14:textId="77777777" w:rsidR="00CA481D" w:rsidRDefault="00CA481D" w:rsidP="0070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F2D870" w14:textId="77777777" w:rsidR="00CA481D" w:rsidRDefault="00CA481D" w:rsidP="007020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66434B" w14:textId="77777777" w:rsidR="00CA481D" w:rsidRDefault="00CA481D" w:rsidP="007020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F1F042" w14:textId="77777777" w:rsidR="00CA481D" w:rsidRDefault="00CA481D" w:rsidP="00CA48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481D" w14:paraId="58D800AA" w14:textId="77777777" w:rsidTr="00702028">
        <w:tc>
          <w:tcPr>
            <w:tcW w:w="9640" w:type="dxa"/>
            <w:gridSpan w:val="11"/>
          </w:tcPr>
          <w:p w14:paraId="759B1094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81D" w14:paraId="2938A2C9" w14:textId="77777777" w:rsidTr="007020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9E602F" w14:textId="77777777" w:rsidR="00CA481D" w:rsidRDefault="00CA481D" w:rsidP="007020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CD086" w14:textId="5EDB8C29" w:rsidR="00CA481D" w:rsidRDefault="0074107E" w:rsidP="00702028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74107E">
              <w:t>Correcting traceRecordingSessionReference property (stage3)</w:t>
            </w:r>
          </w:p>
        </w:tc>
      </w:tr>
      <w:tr w:rsidR="00CA481D" w14:paraId="07063E6A" w14:textId="77777777" w:rsidTr="00702028">
        <w:tc>
          <w:tcPr>
            <w:tcW w:w="1843" w:type="dxa"/>
            <w:tcBorders>
              <w:left w:val="single" w:sz="4" w:space="0" w:color="auto"/>
            </w:tcBorders>
          </w:tcPr>
          <w:p w14:paraId="7CC9C764" w14:textId="77777777" w:rsidR="00CA481D" w:rsidRDefault="00CA481D" w:rsidP="007020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F34761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81D" w14:paraId="06C40E33" w14:textId="77777777" w:rsidTr="00702028">
        <w:tc>
          <w:tcPr>
            <w:tcW w:w="1843" w:type="dxa"/>
            <w:tcBorders>
              <w:left w:val="single" w:sz="4" w:space="0" w:color="auto"/>
            </w:tcBorders>
          </w:tcPr>
          <w:p w14:paraId="15952ABF" w14:textId="77777777" w:rsidR="00CA481D" w:rsidRDefault="00CA481D" w:rsidP="007020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95AABF" w14:textId="77777777" w:rsidR="00CA481D" w:rsidRDefault="00CA481D" w:rsidP="00702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A481D" w14:paraId="10ED69E0" w14:textId="77777777" w:rsidTr="00702028">
        <w:tc>
          <w:tcPr>
            <w:tcW w:w="1843" w:type="dxa"/>
            <w:tcBorders>
              <w:left w:val="single" w:sz="4" w:space="0" w:color="auto"/>
            </w:tcBorders>
          </w:tcPr>
          <w:p w14:paraId="2A615F78" w14:textId="77777777" w:rsidR="00CA481D" w:rsidRDefault="00CA481D" w:rsidP="007020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8471F" w14:textId="77777777" w:rsidR="00CA481D" w:rsidRDefault="00CA481D" w:rsidP="0070202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CA481D" w14:paraId="3CCD3E1F" w14:textId="77777777" w:rsidTr="00702028">
        <w:tc>
          <w:tcPr>
            <w:tcW w:w="1843" w:type="dxa"/>
            <w:tcBorders>
              <w:left w:val="single" w:sz="4" w:space="0" w:color="auto"/>
            </w:tcBorders>
          </w:tcPr>
          <w:p w14:paraId="7F03625B" w14:textId="77777777" w:rsidR="00CA481D" w:rsidRDefault="00CA481D" w:rsidP="007020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12ECD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81D" w14:paraId="552A10B5" w14:textId="77777777" w:rsidTr="00702028">
        <w:tc>
          <w:tcPr>
            <w:tcW w:w="1843" w:type="dxa"/>
            <w:tcBorders>
              <w:left w:val="single" w:sz="4" w:space="0" w:color="auto"/>
            </w:tcBorders>
          </w:tcPr>
          <w:p w14:paraId="28D50853" w14:textId="77777777" w:rsidR="00CA481D" w:rsidRDefault="00CA481D" w:rsidP="007020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AD228F" w14:textId="77777777" w:rsidR="00CA481D" w:rsidRDefault="00CA481D" w:rsidP="00702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00138997" w14:textId="77777777" w:rsidR="00CA481D" w:rsidRDefault="00CA481D" w:rsidP="007020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921DD5" w14:textId="77777777" w:rsidR="00CA481D" w:rsidRDefault="00CA481D" w:rsidP="007020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8F1BCA" w14:textId="47A879D7" w:rsidR="00CA481D" w:rsidRDefault="00CA481D" w:rsidP="007020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374CF">
              <w:t>3</w:t>
            </w:r>
            <w:r>
              <w:t>-</w:t>
            </w:r>
            <w:r w:rsidR="00E1151A">
              <w:t>02</w:t>
            </w:r>
            <w:r>
              <w:t>-</w:t>
            </w:r>
            <w:r w:rsidR="00F25CD9">
              <w:t>0</w:t>
            </w:r>
            <w:r w:rsidR="00E1151A">
              <w:t>9</w:t>
            </w:r>
          </w:p>
        </w:tc>
      </w:tr>
      <w:tr w:rsidR="00CA481D" w14:paraId="340B822D" w14:textId="77777777" w:rsidTr="00702028">
        <w:tc>
          <w:tcPr>
            <w:tcW w:w="1843" w:type="dxa"/>
            <w:tcBorders>
              <w:left w:val="single" w:sz="4" w:space="0" w:color="auto"/>
            </w:tcBorders>
          </w:tcPr>
          <w:p w14:paraId="49CFCED6" w14:textId="77777777" w:rsidR="00CA481D" w:rsidRDefault="00CA481D" w:rsidP="007020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3ED4D6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780191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E0D9C3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0EEFA0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81D" w14:paraId="3A257A87" w14:textId="77777777" w:rsidTr="007020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DC2E7" w14:textId="77777777" w:rsidR="00CA481D" w:rsidRDefault="00CA481D" w:rsidP="007020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7AE77E" w14:textId="77777777" w:rsidR="00CA481D" w:rsidRPr="00E15942" w:rsidRDefault="00CA481D" w:rsidP="0070202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15942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0FA2DD" w14:textId="77777777" w:rsidR="00CA481D" w:rsidRDefault="00CA481D" w:rsidP="007020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7ED2D" w14:textId="77777777" w:rsidR="00CA481D" w:rsidRDefault="00CA481D" w:rsidP="007020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82989C" w14:textId="77777777" w:rsidR="00CA481D" w:rsidRDefault="00CA481D" w:rsidP="007020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A481D" w14:paraId="1A28D203" w14:textId="77777777" w:rsidTr="007020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DA6F93" w14:textId="77777777" w:rsidR="00CA481D" w:rsidRDefault="00CA481D" w:rsidP="007020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72EC6" w14:textId="77777777" w:rsidR="00CA481D" w:rsidRDefault="00CA481D" w:rsidP="007020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CA29A2" w14:textId="77777777" w:rsidR="00CA481D" w:rsidRDefault="00CA481D" w:rsidP="007020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AC2589" w14:textId="77777777" w:rsidR="00CA481D" w:rsidRPr="007C2097" w:rsidRDefault="00CA481D" w:rsidP="007020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A481D" w14:paraId="09B4B707" w14:textId="77777777" w:rsidTr="00702028">
        <w:tc>
          <w:tcPr>
            <w:tcW w:w="1843" w:type="dxa"/>
          </w:tcPr>
          <w:p w14:paraId="2B0D7D61" w14:textId="77777777" w:rsidR="00CA481D" w:rsidRDefault="00CA481D" w:rsidP="007020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8FC63C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81D" w14:paraId="47545865" w14:textId="77777777" w:rsidTr="007020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DE491A" w14:textId="77777777" w:rsidR="00CA481D" w:rsidRDefault="00CA481D" w:rsidP="0070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7682E" w14:textId="67D72E50" w:rsidR="00CA481D" w:rsidRDefault="00CA481D" w:rsidP="00702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F4D72">
              <w:rPr>
                <w:rFonts w:ascii="Courier New" w:hAnsi="Courier New" w:cs="Courier New"/>
                <w:noProof/>
              </w:rPr>
              <w:t>t</w:t>
            </w:r>
            <w:r w:rsidRPr="00EB2759">
              <w:rPr>
                <w:rFonts w:ascii="Courier New" w:hAnsi="Courier New" w:cs="Courier New"/>
                <w:noProof/>
              </w:rPr>
              <w:t>raceRecord</w:t>
            </w:r>
            <w:r w:rsidRPr="00DF4D72">
              <w:rPr>
                <w:rFonts w:ascii="Courier New" w:hAnsi="Courier New" w:cs="Courier New"/>
                <w:noProof/>
              </w:rPr>
              <w:t>ing</w:t>
            </w:r>
            <w:r w:rsidRPr="00EB2759">
              <w:rPr>
                <w:rFonts w:ascii="Courier New" w:hAnsi="Courier New" w:cs="Courier New"/>
                <w:noProof/>
              </w:rPr>
              <w:t>SessionReference</w:t>
            </w:r>
            <w:r>
              <w:rPr>
                <w:noProof/>
              </w:rPr>
              <w:t xml:space="preserve"> is not populated by the consumer</w:t>
            </w:r>
            <w:r w:rsidR="0076731D">
              <w:rPr>
                <w:noProof/>
              </w:rPr>
              <w:t>s</w:t>
            </w:r>
            <w:r>
              <w:rPr>
                <w:noProof/>
              </w:rPr>
              <w:t xml:space="preserve"> that request a Trace Session.</w:t>
            </w:r>
            <w:r w:rsidR="00D51D60">
              <w:rPr>
                <w:noProof/>
              </w:rPr>
              <w:t xml:space="preserve"> </w:t>
            </w:r>
            <w:r w:rsidR="0076731D">
              <w:rPr>
                <w:noProof/>
              </w:rPr>
              <w:t xml:space="preserve">Currently in the SBMA it is not possible to query </w:t>
            </w:r>
            <w:r w:rsidR="0076731D" w:rsidRPr="00DF4D72">
              <w:rPr>
                <w:rFonts w:ascii="Courier New" w:hAnsi="Courier New" w:cs="Courier New"/>
                <w:noProof/>
              </w:rPr>
              <w:t>t</w:t>
            </w:r>
            <w:r w:rsidR="0076731D" w:rsidRPr="00EB2759">
              <w:rPr>
                <w:rFonts w:ascii="Courier New" w:hAnsi="Courier New" w:cs="Courier New"/>
                <w:noProof/>
              </w:rPr>
              <w:t>raceReference</w:t>
            </w:r>
            <w:r w:rsidR="0076731D">
              <w:rPr>
                <w:rFonts w:ascii="Courier New" w:hAnsi="Courier New" w:cs="Courier New"/>
                <w:noProof/>
              </w:rPr>
              <w:t>.</w:t>
            </w:r>
          </w:p>
        </w:tc>
      </w:tr>
      <w:tr w:rsidR="00CA481D" w14:paraId="56880773" w14:textId="77777777" w:rsidTr="007020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FF090" w14:textId="77777777" w:rsidR="00CA481D" w:rsidRDefault="00CA481D" w:rsidP="007020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C7DF0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81D" w14:paraId="69B95CDE" w14:textId="77777777" w:rsidTr="007020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2A783" w14:textId="77777777" w:rsidR="00CA481D" w:rsidRDefault="00CA481D" w:rsidP="0070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A1DD4E" w14:textId="6FD6D240" w:rsidR="00CA47E3" w:rsidRDefault="00CA481D" w:rsidP="00CA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F4D72">
              <w:rPr>
                <w:rFonts w:ascii="Courier New" w:hAnsi="Courier New" w:cs="Courier New"/>
                <w:noProof/>
              </w:rPr>
              <w:t>t</w:t>
            </w:r>
            <w:r w:rsidRPr="00EB2759">
              <w:rPr>
                <w:rFonts w:ascii="Courier New" w:hAnsi="Courier New" w:cs="Courier New"/>
                <w:noProof/>
              </w:rPr>
              <w:t>raceRecord</w:t>
            </w:r>
            <w:r w:rsidRPr="00DF4D72">
              <w:rPr>
                <w:rFonts w:ascii="Courier New" w:hAnsi="Courier New" w:cs="Courier New"/>
                <w:noProof/>
              </w:rPr>
              <w:t>ing</w:t>
            </w:r>
            <w:r w:rsidRPr="00EB2759">
              <w:rPr>
                <w:rFonts w:ascii="Courier New" w:hAnsi="Courier New" w:cs="Courier New"/>
                <w:noProof/>
              </w:rPr>
              <w:t>SessionReference</w:t>
            </w:r>
            <w:r>
              <w:rPr>
                <w:noProof/>
              </w:rPr>
              <w:t xml:space="preserve"> property for isWritable is changed to F. Descriptions for </w:t>
            </w:r>
            <w:r w:rsidRPr="00DF4D72">
              <w:rPr>
                <w:rFonts w:ascii="Courier New" w:hAnsi="Courier New" w:cs="Courier New"/>
                <w:noProof/>
              </w:rPr>
              <w:t>t</w:t>
            </w:r>
            <w:r w:rsidRPr="00EB2759">
              <w:rPr>
                <w:rFonts w:ascii="Courier New" w:hAnsi="Courier New" w:cs="Courier New"/>
                <w:noProof/>
              </w:rPr>
              <w:t>raceRecord</w:t>
            </w:r>
            <w:r w:rsidRPr="00DF4D72">
              <w:rPr>
                <w:rFonts w:ascii="Courier New" w:hAnsi="Courier New" w:cs="Courier New"/>
                <w:noProof/>
              </w:rPr>
              <w:t>ing</w:t>
            </w:r>
            <w:r w:rsidRPr="00EB2759">
              <w:rPr>
                <w:rFonts w:ascii="Courier New" w:hAnsi="Courier New" w:cs="Courier New"/>
                <w:noProof/>
              </w:rPr>
              <w:t>SessionReference</w:t>
            </w:r>
            <w:r>
              <w:rPr>
                <w:noProof/>
              </w:rPr>
              <w:t xml:space="preserve"> and </w:t>
            </w:r>
            <w:r w:rsidRPr="00DF4D72">
              <w:rPr>
                <w:rFonts w:ascii="Courier New" w:hAnsi="Courier New" w:cs="Courier New"/>
                <w:noProof/>
              </w:rPr>
              <w:t>t</w:t>
            </w:r>
            <w:r w:rsidRPr="00EB2759">
              <w:rPr>
                <w:rFonts w:ascii="Courier New" w:hAnsi="Courier New" w:cs="Courier New"/>
                <w:noProof/>
              </w:rPr>
              <w:t>raceReference</w:t>
            </w:r>
            <w:r>
              <w:rPr>
                <w:noProof/>
              </w:rPr>
              <w:t xml:space="preserve"> are enhanced.</w:t>
            </w:r>
            <w:r w:rsidR="00075DE6">
              <w:rPr>
                <w:noProof/>
              </w:rPr>
              <w:t xml:space="preserve"> T</w:t>
            </w:r>
            <w:r w:rsidR="0057059B">
              <w:rPr>
                <w:noProof/>
              </w:rPr>
              <w:t xml:space="preserve">he attribute </w:t>
            </w:r>
            <w:r w:rsidR="0057059B" w:rsidRPr="00DF4D72">
              <w:rPr>
                <w:rFonts w:ascii="Courier New" w:hAnsi="Courier New" w:cs="Courier New"/>
                <w:noProof/>
              </w:rPr>
              <w:t>t</w:t>
            </w:r>
            <w:r w:rsidR="0057059B" w:rsidRPr="00EB2759">
              <w:rPr>
                <w:rFonts w:ascii="Courier New" w:hAnsi="Courier New" w:cs="Courier New"/>
                <w:noProof/>
              </w:rPr>
              <w:t>raceRecord</w:t>
            </w:r>
            <w:r w:rsidR="0057059B" w:rsidRPr="00DF4D72">
              <w:rPr>
                <w:rFonts w:ascii="Courier New" w:hAnsi="Courier New" w:cs="Courier New"/>
                <w:noProof/>
              </w:rPr>
              <w:t>ing</w:t>
            </w:r>
            <w:r w:rsidR="0057059B" w:rsidRPr="00EB2759">
              <w:rPr>
                <w:rFonts w:ascii="Courier New" w:hAnsi="Courier New" w:cs="Courier New"/>
                <w:noProof/>
              </w:rPr>
              <w:t>Session</w:t>
            </w:r>
            <w:r w:rsidR="00E17F48">
              <w:rPr>
                <w:rFonts w:ascii="Courier New" w:hAnsi="Courier New" w:cs="Courier New"/>
                <w:noProof/>
              </w:rPr>
              <w:t xml:space="preserve">Active </w:t>
            </w:r>
            <w:r w:rsidR="006D61E8" w:rsidRPr="00A945D7">
              <w:rPr>
                <w:noProof/>
              </w:rPr>
              <w:t xml:space="preserve">added to provide </w:t>
            </w:r>
            <w:r w:rsidR="00A945D7" w:rsidRPr="00A945D7">
              <w:rPr>
                <w:noProof/>
              </w:rPr>
              <w:t>observability.</w:t>
            </w:r>
          </w:p>
          <w:p w14:paraId="0431132D" w14:textId="74B3E2D6" w:rsidR="00CA481D" w:rsidRDefault="00CA47E3" w:rsidP="00CA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used references are made void.</w:t>
            </w:r>
          </w:p>
        </w:tc>
      </w:tr>
      <w:tr w:rsidR="00CA481D" w14:paraId="0032BAAD" w14:textId="77777777" w:rsidTr="007020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CA158" w14:textId="77777777" w:rsidR="00CA481D" w:rsidRDefault="00CA481D" w:rsidP="007020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3667A3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81D" w14:paraId="5717BB94" w14:textId="77777777" w:rsidTr="007020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3025E3" w14:textId="77777777" w:rsidR="00CA481D" w:rsidRDefault="00CA481D" w:rsidP="0070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A414C" w14:textId="3A3536D6" w:rsidR="00CA481D" w:rsidRDefault="00CA481D" w:rsidP="00702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would be broken</w:t>
            </w:r>
            <w:r w:rsidR="00C05A67">
              <w:rPr>
                <w:noProof/>
              </w:rPr>
              <w:t xml:space="preserve"> and missing observability.</w:t>
            </w:r>
          </w:p>
        </w:tc>
      </w:tr>
      <w:tr w:rsidR="00CA481D" w14:paraId="4E46444E" w14:textId="77777777" w:rsidTr="00702028">
        <w:tc>
          <w:tcPr>
            <w:tcW w:w="2694" w:type="dxa"/>
            <w:gridSpan w:val="2"/>
          </w:tcPr>
          <w:p w14:paraId="4483F4BB" w14:textId="77777777" w:rsidR="00CA481D" w:rsidRDefault="00CA481D" w:rsidP="007020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508D37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81D" w14:paraId="1AFE8DFE" w14:textId="77777777" w:rsidTr="007020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74F8E" w14:textId="77777777" w:rsidR="00CA481D" w:rsidRDefault="00CA481D" w:rsidP="0070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73F804" w14:textId="3032ED7E" w:rsidR="00CA481D" w:rsidRDefault="004E69FC" w:rsidP="00702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D.2.10</w:t>
            </w:r>
          </w:p>
        </w:tc>
      </w:tr>
      <w:tr w:rsidR="00CA481D" w14:paraId="0384D35E" w14:textId="77777777" w:rsidTr="007020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A0943" w14:textId="77777777" w:rsidR="00CA481D" w:rsidRDefault="00CA481D" w:rsidP="007020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22DD3" w14:textId="77777777" w:rsidR="00CA481D" w:rsidRDefault="00CA481D" w:rsidP="0070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81D" w14:paraId="317EA16A" w14:textId="77777777" w:rsidTr="007020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D7D37" w14:textId="77777777" w:rsidR="00CA481D" w:rsidRDefault="00CA481D" w:rsidP="0070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96612" w14:textId="77777777" w:rsidR="00CA481D" w:rsidRDefault="00CA481D" w:rsidP="0070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BD9822" w14:textId="77777777" w:rsidR="00CA481D" w:rsidRDefault="00CA481D" w:rsidP="0070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8210CA" w14:textId="77777777" w:rsidR="00CA481D" w:rsidRDefault="00CA481D" w:rsidP="007020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AF751" w14:textId="77777777" w:rsidR="00CA481D" w:rsidRDefault="00CA481D" w:rsidP="007020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481D" w14:paraId="3E8B1785" w14:textId="77777777" w:rsidTr="007020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321D1" w14:textId="77777777" w:rsidR="00CA481D" w:rsidRDefault="00CA481D" w:rsidP="0070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5459D" w14:textId="77777777" w:rsidR="00CA481D" w:rsidRDefault="00CA481D" w:rsidP="0070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C6715" w14:textId="77777777" w:rsidR="00CA481D" w:rsidRDefault="00CA481D" w:rsidP="0070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B82AC" w14:textId="77777777" w:rsidR="00CA481D" w:rsidRDefault="00CA481D" w:rsidP="007020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0C5A4" w14:textId="77777777" w:rsidR="00CA481D" w:rsidRDefault="00CA481D" w:rsidP="007020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481D" w14:paraId="4F406AA8" w14:textId="77777777" w:rsidTr="007020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2155E" w14:textId="77777777" w:rsidR="00CA481D" w:rsidRDefault="00CA481D" w:rsidP="007020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A9F00" w14:textId="77777777" w:rsidR="00CA481D" w:rsidRDefault="00CA481D" w:rsidP="0070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2938D" w14:textId="77777777" w:rsidR="00CA481D" w:rsidRDefault="00CA481D" w:rsidP="0070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2345D0" w14:textId="77777777" w:rsidR="00CA481D" w:rsidRDefault="00CA481D" w:rsidP="007020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A223E" w14:textId="77777777" w:rsidR="00CA481D" w:rsidRDefault="00CA481D" w:rsidP="007020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481D" w14:paraId="14A99101" w14:textId="77777777" w:rsidTr="007020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88977" w14:textId="77777777" w:rsidR="00CA481D" w:rsidRDefault="00CA481D" w:rsidP="007020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CEA3A5" w14:textId="6B9164FA" w:rsidR="00CA481D" w:rsidRDefault="00CA481D" w:rsidP="0070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8F63D" w14:textId="623D7A80" w:rsidR="00CA481D" w:rsidRDefault="00397F49" w:rsidP="0070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BB6165" w14:textId="77777777" w:rsidR="00CA481D" w:rsidRDefault="00CA481D" w:rsidP="007020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4345D" w14:textId="15E3E10D" w:rsidR="00CA481D" w:rsidRDefault="00CA481D" w:rsidP="007020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7202A">
              <w:rPr>
                <w:noProof/>
              </w:rPr>
              <w:t>/TR</w:t>
            </w:r>
            <w:r w:rsidR="002D712D">
              <w:rPr>
                <w:noProof/>
              </w:rPr>
              <w:t xml:space="preserve"> </w:t>
            </w:r>
            <w:r w:rsidR="00397F49">
              <w:rPr>
                <w:noProof/>
              </w:rPr>
              <w:t>... CR ...</w:t>
            </w:r>
          </w:p>
        </w:tc>
      </w:tr>
      <w:tr w:rsidR="00CA481D" w14:paraId="7C22F244" w14:textId="77777777" w:rsidTr="007020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C9633" w14:textId="77777777" w:rsidR="00CA481D" w:rsidRDefault="00CA481D" w:rsidP="007020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AFD43" w14:textId="77777777" w:rsidR="00CA481D" w:rsidRDefault="00CA481D" w:rsidP="00702028">
            <w:pPr>
              <w:pStyle w:val="CRCoverPage"/>
              <w:spacing w:after="0"/>
              <w:rPr>
                <w:noProof/>
              </w:rPr>
            </w:pPr>
          </w:p>
        </w:tc>
      </w:tr>
      <w:tr w:rsidR="00CA481D" w14:paraId="752FF584" w14:textId="77777777" w:rsidTr="007020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50F84" w14:textId="77777777" w:rsidR="00CA481D" w:rsidRDefault="00CA481D" w:rsidP="0070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BC3CA" w14:textId="77777777" w:rsidR="00E80A08" w:rsidRDefault="00E80A08" w:rsidP="00E80A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Forge:  </w:t>
            </w:r>
            <w:hyperlink r:id="rId14" w:history="1">
              <w:r w:rsidRPr="00487B3C">
                <w:rPr>
                  <w:rStyle w:val="Hyperlink"/>
                  <w:noProof/>
                </w:rPr>
                <w:t>https://forge.3gpp.org/rep/sa5/MnS/-/merge_requests/521</w:t>
              </w:r>
            </w:hyperlink>
          </w:p>
          <w:p w14:paraId="34211BB0" w14:textId="280F8C5C" w:rsidR="00CA481D" w:rsidRDefault="002D712D" w:rsidP="00E80A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Suggest to merge CR </w:t>
            </w:r>
            <w:r w:rsidR="00397F49">
              <w:rPr>
                <w:noProof/>
              </w:rPr>
              <w:t xml:space="preserve">(0236) </w:t>
            </w:r>
            <w:r>
              <w:rPr>
                <w:noProof/>
              </w:rPr>
              <w:t>with updated attribute names first.</w:t>
            </w:r>
          </w:p>
        </w:tc>
      </w:tr>
      <w:tr w:rsidR="00CA481D" w:rsidRPr="008863B9" w14:paraId="67643B3F" w14:textId="77777777" w:rsidTr="007020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ACD33" w14:textId="77777777" w:rsidR="00CA481D" w:rsidRPr="008863B9" w:rsidRDefault="00CA481D" w:rsidP="0070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CF0E4C" w14:textId="77777777" w:rsidR="00CA481D" w:rsidRPr="008863B9" w:rsidRDefault="00CA481D" w:rsidP="007020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481D" w14:paraId="3ED4835A" w14:textId="77777777" w:rsidTr="007020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1BE3A" w14:textId="77777777" w:rsidR="00CA481D" w:rsidRDefault="00CA481D" w:rsidP="0070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B5E7B" w14:textId="77777777" w:rsidR="00CA481D" w:rsidRDefault="00CA481D" w:rsidP="007020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BFF878" w14:textId="77777777" w:rsidR="00CA481D" w:rsidRDefault="00CA481D" w:rsidP="00CA481D">
      <w:pPr>
        <w:pStyle w:val="CRCoverPage"/>
        <w:spacing w:after="0"/>
        <w:rPr>
          <w:noProof/>
          <w:sz w:val="8"/>
          <w:szCs w:val="8"/>
        </w:rPr>
      </w:pPr>
    </w:p>
    <w:p w14:paraId="54AC1F8F" w14:textId="77777777" w:rsidR="00CA481D" w:rsidRDefault="00CA481D" w:rsidP="00CA481D">
      <w:pPr>
        <w:rPr>
          <w:noProof/>
        </w:rPr>
        <w:sectPr w:rsidR="00CA481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3967A" w14:textId="77777777" w:rsidR="00CA481D" w:rsidRDefault="00CA481D" w:rsidP="00CA481D">
      <w:pPr>
        <w:rPr>
          <w:noProof/>
        </w:rPr>
      </w:pPr>
      <w:bookmarkStart w:id="10" w:name="_Hlk11663774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A481D" w:rsidRPr="00EB73C7" w14:paraId="53F22E6B" w14:textId="77777777" w:rsidTr="00407577">
        <w:tc>
          <w:tcPr>
            <w:tcW w:w="9523" w:type="dxa"/>
            <w:shd w:val="clear" w:color="auto" w:fill="FFFFCC"/>
            <w:vAlign w:val="center"/>
          </w:tcPr>
          <w:p w14:paraId="3DF0A4E1" w14:textId="2B253E4C" w:rsidR="00CA481D" w:rsidRPr="00EB73C7" w:rsidRDefault="00F5725E" w:rsidP="0070202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Pr="00F5725E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A481D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</w:tbl>
    <w:p w14:paraId="54ECEF32" w14:textId="77777777" w:rsidR="006B03BA" w:rsidRDefault="006B03BA" w:rsidP="006B03BA">
      <w:pPr>
        <w:rPr>
          <w:b/>
          <w:bCs/>
        </w:rPr>
      </w:pPr>
    </w:p>
    <w:p w14:paraId="20A12383" w14:textId="77777777" w:rsidR="006B03BA" w:rsidRPr="005E02A9" w:rsidRDefault="006B03BA" w:rsidP="006B03BA">
      <w:pPr>
        <w:pStyle w:val="Heading2"/>
        <w:ind w:left="0" w:firstLine="0"/>
      </w:pPr>
      <w:bookmarkStart w:id="11" w:name="_Toc51769159"/>
      <w:bookmarkStart w:id="12" w:name="_Toc105591936"/>
      <w:r w:rsidRPr="005E02A9">
        <w:rPr>
          <w:lang w:eastAsia="zh-CN"/>
        </w:rPr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r>
        <w:rPr>
          <w:lang w:eastAsia="zh-CN"/>
        </w:rPr>
        <w:t>trace</w:t>
      </w:r>
      <w:r w:rsidRPr="005E02A9">
        <w:rPr>
          <w:lang w:eastAsia="zh-CN"/>
        </w:rPr>
        <w:t>.yang</w:t>
      </w:r>
      <w:bookmarkEnd w:id="11"/>
      <w:bookmarkEnd w:id="12"/>
    </w:p>
    <w:p w14:paraId="069536FD" w14:textId="77777777" w:rsidR="008A7F8F" w:rsidRPr="008F7C23" w:rsidRDefault="008A7F8F" w:rsidP="008A7F8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56B29C8" w14:textId="77777777" w:rsidR="008A7F8F" w:rsidRDefault="008A7F8F" w:rsidP="008A7F8F">
      <w:pPr>
        <w:pStyle w:val="PL"/>
      </w:pPr>
      <w:r>
        <w:t>module _3gpp-common-trace {</w:t>
      </w:r>
    </w:p>
    <w:p w14:paraId="1B2E9508" w14:textId="77777777" w:rsidR="008A7F8F" w:rsidRDefault="008A7F8F" w:rsidP="008A7F8F">
      <w:pPr>
        <w:pStyle w:val="PL"/>
      </w:pPr>
      <w:r>
        <w:t xml:space="preserve">  yang-version 1.1;</w:t>
      </w:r>
    </w:p>
    <w:p w14:paraId="6518104C" w14:textId="77777777" w:rsidR="008A7F8F" w:rsidRDefault="008A7F8F" w:rsidP="008A7F8F">
      <w:pPr>
        <w:pStyle w:val="PL"/>
      </w:pPr>
      <w:r>
        <w:t xml:space="preserve">  namespace "urn:3gpp:sa5:_3gpp-common-trace";</w:t>
      </w:r>
    </w:p>
    <w:p w14:paraId="67361CE2" w14:textId="77777777" w:rsidR="008A7F8F" w:rsidRDefault="008A7F8F" w:rsidP="008A7F8F">
      <w:pPr>
        <w:pStyle w:val="PL"/>
      </w:pPr>
      <w:r>
        <w:t xml:space="preserve">  prefix "trace3gpp";</w:t>
      </w:r>
    </w:p>
    <w:p w14:paraId="21FEEBCF" w14:textId="77777777" w:rsidR="008A7F8F" w:rsidRDefault="008A7F8F" w:rsidP="008A7F8F">
      <w:pPr>
        <w:pStyle w:val="PL"/>
      </w:pPr>
    </w:p>
    <w:p w14:paraId="4BA938A5" w14:textId="77777777" w:rsidR="008A7F8F" w:rsidRDefault="008A7F8F" w:rsidP="008A7F8F">
      <w:pPr>
        <w:pStyle w:val="PL"/>
      </w:pPr>
      <w:r>
        <w:t xml:space="preserve">  import _3gpp-common-top { prefix top3gpp; }</w:t>
      </w:r>
    </w:p>
    <w:p w14:paraId="35EEE09E" w14:textId="77777777" w:rsidR="008A7F8F" w:rsidRDefault="008A7F8F" w:rsidP="008A7F8F">
      <w:pPr>
        <w:pStyle w:val="PL"/>
      </w:pPr>
      <w:r>
        <w:t xml:space="preserve">  import _3gpp-common-yang-types {prefix types3gpp; }</w:t>
      </w:r>
    </w:p>
    <w:p w14:paraId="282BDC99" w14:textId="77777777" w:rsidR="008A7F8F" w:rsidRDefault="008A7F8F" w:rsidP="008A7F8F">
      <w:pPr>
        <w:pStyle w:val="PL"/>
      </w:pPr>
      <w:r>
        <w:t xml:space="preserve">  import ietf-inet-types { prefix inet; }</w:t>
      </w:r>
    </w:p>
    <w:p w14:paraId="35BAB332" w14:textId="77777777" w:rsidR="008A7F8F" w:rsidRDefault="008A7F8F" w:rsidP="008A7F8F">
      <w:pPr>
        <w:pStyle w:val="PL"/>
      </w:pPr>
    </w:p>
    <w:p w14:paraId="5679684B" w14:textId="77777777" w:rsidR="008A7F8F" w:rsidRDefault="008A7F8F" w:rsidP="008A7F8F">
      <w:pPr>
        <w:pStyle w:val="PL"/>
      </w:pPr>
      <w:r>
        <w:t xml:space="preserve">  organization "3GPP SA5";</w:t>
      </w:r>
    </w:p>
    <w:p w14:paraId="0AA2EB01" w14:textId="77777777" w:rsidR="008A7F8F" w:rsidRDefault="008A7F8F" w:rsidP="008A7F8F">
      <w:pPr>
        <w:pStyle w:val="PL"/>
      </w:pPr>
      <w:r>
        <w:t xml:space="preserve">  contact "https://www.3gpp.org/DynaReport/TSG-WG--S5--officials.htm?Itemid=464";</w:t>
      </w:r>
    </w:p>
    <w:p w14:paraId="271E2C1A" w14:textId="77777777" w:rsidR="008A7F8F" w:rsidRDefault="008A7F8F" w:rsidP="008A7F8F">
      <w:pPr>
        <w:pStyle w:val="PL"/>
      </w:pPr>
    </w:p>
    <w:p w14:paraId="4B8EB7C3" w14:textId="77777777" w:rsidR="008A7F8F" w:rsidRDefault="008A7F8F" w:rsidP="008A7F8F">
      <w:pPr>
        <w:pStyle w:val="PL"/>
      </w:pPr>
      <w:r>
        <w:t xml:space="preserve">  description "Trace handling";</w:t>
      </w:r>
    </w:p>
    <w:p w14:paraId="3D2C9745" w14:textId="77777777" w:rsidR="008A7F8F" w:rsidRDefault="008A7F8F" w:rsidP="008A7F8F">
      <w:pPr>
        <w:pStyle w:val="PL"/>
      </w:pPr>
    </w:p>
    <w:p w14:paraId="72B40D54" w14:textId="77777777" w:rsidR="008A7F8F" w:rsidRDefault="008A7F8F" w:rsidP="008A7F8F">
      <w:pPr>
        <w:pStyle w:val="PL"/>
      </w:pPr>
      <w:r>
        <w:t xml:space="preserve">  reference "3GPP TS 28.623</w:t>
      </w:r>
    </w:p>
    <w:p w14:paraId="00703280" w14:textId="77777777" w:rsidR="008A7F8F" w:rsidRDefault="008A7F8F" w:rsidP="008A7F8F">
      <w:pPr>
        <w:pStyle w:val="PL"/>
      </w:pPr>
      <w:r>
        <w:t xml:space="preserve">      Generic Network Resource Model (NRM)</w:t>
      </w:r>
    </w:p>
    <w:p w14:paraId="6B4E0A06" w14:textId="77777777" w:rsidR="008A7F8F" w:rsidRDefault="008A7F8F" w:rsidP="008A7F8F">
      <w:pPr>
        <w:pStyle w:val="PL"/>
      </w:pPr>
      <w:r>
        <w:t xml:space="preserve">      Integration Reference Point (IRP);</w:t>
      </w:r>
    </w:p>
    <w:p w14:paraId="2BE38ADB" w14:textId="77777777" w:rsidR="008A7F8F" w:rsidRDefault="008A7F8F" w:rsidP="008A7F8F">
      <w:pPr>
        <w:pStyle w:val="PL"/>
      </w:pPr>
      <w:r>
        <w:t xml:space="preserve">      Solution Set (SS) definitions</w:t>
      </w:r>
    </w:p>
    <w:p w14:paraId="5352D08B" w14:textId="77777777" w:rsidR="008A7F8F" w:rsidRDefault="008A7F8F" w:rsidP="008A7F8F">
      <w:pPr>
        <w:pStyle w:val="PL"/>
      </w:pPr>
    </w:p>
    <w:p w14:paraId="2B174E4C" w14:textId="77777777" w:rsidR="008A7F8F" w:rsidRDefault="008A7F8F" w:rsidP="008A7F8F">
      <w:pPr>
        <w:pStyle w:val="PL"/>
      </w:pPr>
      <w:r>
        <w:t xml:space="preserve">      3GPP TS 28.622</w:t>
      </w:r>
    </w:p>
    <w:p w14:paraId="38237F5E" w14:textId="77777777" w:rsidR="008A7F8F" w:rsidRDefault="008A7F8F" w:rsidP="008A7F8F">
      <w:pPr>
        <w:pStyle w:val="PL"/>
      </w:pPr>
      <w:r>
        <w:t xml:space="preserve">      Generic Network Resource Model (NRM)</w:t>
      </w:r>
    </w:p>
    <w:p w14:paraId="44DA171C" w14:textId="77777777" w:rsidR="008A7F8F" w:rsidRDefault="008A7F8F" w:rsidP="008A7F8F">
      <w:pPr>
        <w:pStyle w:val="PL"/>
      </w:pPr>
      <w:r>
        <w:t xml:space="preserve">      Integration Reference Point (IRP);</w:t>
      </w:r>
    </w:p>
    <w:p w14:paraId="7DB55E77" w14:textId="77777777" w:rsidR="008A7F8F" w:rsidRDefault="008A7F8F" w:rsidP="008A7F8F">
      <w:pPr>
        <w:pStyle w:val="PL"/>
      </w:pPr>
      <w:r>
        <w:t xml:space="preserve">      Information Service (IS)";</w:t>
      </w:r>
    </w:p>
    <w:p w14:paraId="31F5FE82" w14:textId="77777777" w:rsidR="008A7F8F" w:rsidRDefault="008A7F8F" w:rsidP="008A7F8F">
      <w:pPr>
        <w:pStyle w:val="PL"/>
      </w:pPr>
    </w:p>
    <w:p w14:paraId="45317DB2" w14:textId="77777777" w:rsidR="008A7F8F" w:rsidRDefault="008A7F8F" w:rsidP="008A7F8F">
      <w:pPr>
        <w:pStyle w:val="PL"/>
        <w:rPr>
          <w:ins w:id="13" w:author="scottma"/>
        </w:rPr>
      </w:pPr>
      <w:ins w:id="14" w:author="scottma">
        <w:r>
          <w:t xml:space="preserve">  revision 2023-02-15 { reference "CR-0232"; }</w:t>
        </w:r>
      </w:ins>
    </w:p>
    <w:p w14:paraId="16AFDF8C" w14:textId="77777777" w:rsidR="008A7F8F" w:rsidRDefault="008A7F8F" w:rsidP="008A7F8F">
      <w:pPr>
        <w:pStyle w:val="PL"/>
      </w:pPr>
      <w:r>
        <w:t xml:space="preserve">  revision 2022-04-27 { reference "CR-0159"; }</w:t>
      </w:r>
    </w:p>
    <w:p w14:paraId="741FB514" w14:textId="77777777" w:rsidR="008A7F8F" w:rsidRDefault="008A7F8F" w:rsidP="008A7F8F">
      <w:pPr>
        <w:pStyle w:val="PL"/>
      </w:pPr>
      <w:r>
        <w:t xml:space="preserve">  revision 2021-10-18 { reference "CR-0139"; }</w:t>
      </w:r>
    </w:p>
    <w:p w14:paraId="7F72BB72" w14:textId="77777777" w:rsidR="008A7F8F" w:rsidRDefault="008A7F8F" w:rsidP="008A7F8F">
      <w:pPr>
        <w:pStyle w:val="PL"/>
      </w:pPr>
      <w:r>
        <w:t xml:space="preserve">  revision 2021-07-22 { reference "CR-0137"; }</w:t>
      </w:r>
    </w:p>
    <w:p w14:paraId="6F8DF5EE" w14:textId="77777777" w:rsidR="008A7F8F" w:rsidRDefault="008A7F8F" w:rsidP="008A7F8F">
      <w:pPr>
        <w:pStyle w:val="PL"/>
      </w:pPr>
      <w:r>
        <w:t xml:space="preserve">  revision 2021-01-25 { reference "CR-0122"; }</w:t>
      </w:r>
    </w:p>
    <w:p w14:paraId="34208C7E" w14:textId="77777777" w:rsidR="008A7F8F" w:rsidRDefault="008A7F8F" w:rsidP="008A7F8F">
      <w:pPr>
        <w:pStyle w:val="PL"/>
      </w:pPr>
      <w:r>
        <w:t xml:space="preserve">  revision 2020-11-16 { reference "CR-0117"; }</w:t>
      </w:r>
    </w:p>
    <w:p w14:paraId="5FBAA04D" w14:textId="77777777" w:rsidR="008A7F8F" w:rsidRDefault="008A7F8F" w:rsidP="008A7F8F">
      <w:pPr>
        <w:pStyle w:val="PL"/>
      </w:pPr>
      <w:r>
        <w:t xml:space="preserve">  revision 2020-08-06 { reference "CR-0102"; }</w:t>
      </w:r>
    </w:p>
    <w:p w14:paraId="15A4A4B5" w14:textId="77777777" w:rsidR="008A7F8F" w:rsidRDefault="008A7F8F" w:rsidP="008A7F8F">
      <w:pPr>
        <w:pStyle w:val="PL"/>
      </w:pPr>
    </w:p>
    <w:p w14:paraId="684F7B75" w14:textId="77777777" w:rsidR="008A7F8F" w:rsidRDefault="008A7F8F" w:rsidP="008A7F8F">
      <w:pPr>
        <w:pStyle w:val="PL"/>
      </w:pPr>
      <w:r>
        <w:t xml:space="preserve">  grouping TraceJobGrp {</w:t>
      </w:r>
    </w:p>
    <w:p w14:paraId="4C403130" w14:textId="77777777" w:rsidR="008A7F8F" w:rsidRDefault="008A7F8F" w:rsidP="008A7F8F">
      <w:pPr>
        <w:pStyle w:val="PL"/>
      </w:pPr>
      <w:r>
        <w:t xml:space="preserve">    leaf tjJobType {</w:t>
      </w:r>
    </w:p>
    <w:p w14:paraId="55ABD7AD" w14:textId="77777777" w:rsidR="008A7F8F" w:rsidRDefault="008A7F8F" w:rsidP="008A7F8F">
      <w:pPr>
        <w:pStyle w:val="PL"/>
      </w:pPr>
      <w:r>
        <w:t xml:space="preserve">      type enumeration {</w:t>
      </w:r>
    </w:p>
    <w:p w14:paraId="3C7DEE80" w14:textId="77777777" w:rsidR="008A7F8F" w:rsidRDefault="008A7F8F" w:rsidP="008A7F8F">
      <w:pPr>
        <w:pStyle w:val="PL"/>
      </w:pPr>
      <w:r>
        <w:t xml:space="preserve">        enum IMMEDIATE_MDT_ONLY;</w:t>
      </w:r>
    </w:p>
    <w:p w14:paraId="4633787F" w14:textId="77777777" w:rsidR="008A7F8F" w:rsidRDefault="008A7F8F" w:rsidP="008A7F8F">
      <w:pPr>
        <w:pStyle w:val="PL"/>
      </w:pPr>
      <w:r>
        <w:t xml:space="preserve">        enum LOGGED_MDT_ONLY;</w:t>
      </w:r>
    </w:p>
    <w:p w14:paraId="3FA26B5D" w14:textId="77777777" w:rsidR="008A7F8F" w:rsidRDefault="008A7F8F" w:rsidP="008A7F8F">
      <w:pPr>
        <w:pStyle w:val="PL"/>
      </w:pPr>
      <w:r>
        <w:t xml:space="preserve">        enum TRACE_ONLY;</w:t>
      </w:r>
    </w:p>
    <w:p w14:paraId="54FDB6B6" w14:textId="77777777" w:rsidR="008A7F8F" w:rsidRDefault="008A7F8F" w:rsidP="008A7F8F">
      <w:pPr>
        <w:pStyle w:val="PL"/>
      </w:pPr>
      <w:r>
        <w:t xml:space="preserve">        enum IMMEDIATE_MDT_AND_TRACE;</w:t>
      </w:r>
    </w:p>
    <w:p w14:paraId="24573B7C" w14:textId="77777777" w:rsidR="008A7F8F" w:rsidRDefault="008A7F8F" w:rsidP="008A7F8F">
      <w:pPr>
        <w:pStyle w:val="PL"/>
      </w:pPr>
      <w:r>
        <w:t xml:space="preserve">        enum RLF_REPORT_ONLY;</w:t>
      </w:r>
    </w:p>
    <w:p w14:paraId="4191D5F2" w14:textId="77777777" w:rsidR="008A7F8F" w:rsidRDefault="008A7F8F" w:rsidP="008A7F8F">
      <w:pPr>
        <w:pStyle w:val="PL"/>
      </w:pPr>
      <w:r>
        <w:t xml:space="preserve">        enum RCEF_REPORT_ONLY;</w:t>
      </w:r>
    </w:p>
    <w:p w14:paraId="12C96CD9" w14:textId="77777777" w:rsidR="008A7F8F" w:rsidRDefault="008A7F8F" w:rsidP="008A7F8F">
      <w:pPr>
        <w:pStyle w:val="PL"/>
      </w:pPr>
      <w:r>
        <w:t xml:space="preserve">        enum LOGGED_MBSFN_MDT;</w:t>
      </w:r>
    </w:p>
    <w:p w14:paraId="546182B1" w14:textId="77777777" w:rsidR="008A7F8F" w:rsidRDefault="008A7F8F" w:rsidP="008A7F8F">
      <w:pPr>
        <w:pStyle w:val="PL"/>
      </w:pPr>
      <w:r>
        <w:t xml:space="preserve">      }</w:t>
      </w:r>
    </w:p>
    <w:p w14:paraId="3BDFB38B" w14:textId="77777777" w:rsidR="008A7F8F" w:rsidRDefault="008A7F8F" w:rsidP="008A7F8F">
      <w:pPr>
        <w:pStyle w:val="PL"/>
      </w:pPr>
      <w:r>
        <w:t xml:space="preserve">      default TRACE_ONLY;</w:t>
      </w:r>
    </w:p>
    <w:p w14:paraId="0FF79CE9" w14:textId="77777777" w:rsidR="008A7F8F" w:rsidRDefault="008A7F8F" w:rsidP="008A7F8F">
      <w:pPr>
        <w:pStyle w:val="PL"/>
      </w:pPr>
      <w:r>
        <w:t xml:space="preserve">      description "Specifies the MDT mode and it specifies also whether the</w:t>
      </w:r>
    </w:p>
    <w:p w14:paraId="294B6013" w14:textId="77777777" w:rsidR="008A7F8F" w:rsidRDefault="008A7F8F" w:rsidP="008A7F8F">
      <w:pPr>
        <w:pStyle w:val="PL"/>
      </w:pPr>
      <w:r>
        <w:t xml:space="preserve">        TraceJob represents only MDT, Logged MBSFN MDT, Trace or a combined</w:t>
      </w:r>
    </w:p>
    <w:p w14:paraId="4BB1930A" w14:textId="77777777" w:rsidR="008A7F8F" w:rsidRDefault="008A7F8F" w:rsidP="008A7F8F">
      <w:pPr>
        <w:pStyle w:val="PL"/>
      </w:pPr>
      <w:r>
        <w:t xml:space="preserve">        Trace and MDT job. The attribute is applicable for Trace, MDT, RCEF and</w:t>
      </w:r>
    </w:p>
    <w:p w14:paraId="7662D42D" w14:textId="77777777" w:rsidR="008A7F8F" w:rsidRDefault="008A7F8F" w:rsidP="008A7F8F">
      <w:pPr>
        <w:pStyle w:val="PL"/>
      </w:pPr>
      <w:r>
        <w:t xml:space="preserve">        RLF reporting.";</w:t>
      </w:r>
    </w:p>
    <w:p w14:paraId="4872B19E" w14:textId="77777777" w:rsidR="008A7F8F" w:rsidRDefault="008A7F8F" w:rsidP="008A7F8F">
      <w:pPr>
        <w:pStyle w:val="PL"/>
      </w:pPr>
      <w:r>
        <w:t xml:space="preserve">      reference "Clause 5.9a of 3GPP TS 32.422 for additional details on the</w:t>
      </w:r>
    </w:p>
    <w:p w14:paraId="7314CA32" w14:textId="77777777" w:rsidR="008A7F8F" w:rsidRDefault="008A7F8F" w:rsidP="008A7F8F">
      <w:pPr>
        <w:pStyle w:val="PL"/>
      </w:pPr>
      <w:r>
        <w:t xml:space="preserve">        allowed values.";</w:t>
      </w:r>
    </w:p>
    <w:p w14:paraId="7F9DCB28" w14:textId="77777777" w:rsidR="008A7F8F" w:rsidRDefault="008A7F8F" w:rsidP="008A7F8F">
      <w:pPr>
        <w:pStyle w:val="PL"/>
      </w:pPr>
      <w:r>
        <w:t xml:space="preserve">    }</w:t>
      </w:r>
    </w:p>
    <w:p w14:paraId="6387CC6B" w14:textId="77777777" w:rsidR="008A7F8F" w:rsidRDefault="008A7F8F" w:rsidP="008A7F8F">
      <w:pPr>
        <w:pStyle w:val="PL"/>
      </w:pPr>
    </w:p>
    <w:p w14:paraId="6BBA0DB2" w14:textId="77777777" w:rsidR="008A7F8F" w:rsidRDefault="008A7F8F" w:rsidP="008A7F8F">
      <w:pPr>
        <w:pStyle w:val="PL"/>
      </w:pPr>
      <w:r>
        <w:t xml:space="preserve">    list tjListOfInterfaces {</w:t>
      </w:r>
    </w:p>
    <w:p w14:paraId="5BAC43EC" w14:textId="77777777" w:rsidR="008A7F8F" w:rsidRDefault="008A7F8F" w:rsidP="008A7F8F">
      <w:pPr>
        <w:pStyle w:val="PL"/>
      </w:pPr>
      <w:r>
        <w:t xml:space="preserve">      key idx;</w:t>
      </w:r>
    </w:p>
    <w:p w14:paraId="7AB6A20D" w14:textId="77777777" w:rsidR="008A7F8F" w:rsidRDefault="008A7F8F" w:rsidP="008A7F8F">
      <w:pPr>
        <w:pStyle w:val="PL"/>
      </w:pPr>
      <w:r>
        <w:t xml:space="preserve">      must 'count(MSCServerInterfaces)+count(MGWInterfaces)+count(RNCInterfaces)'</w:t>
      </w:r>
    </w:p>
    <w:p w14:paraId="4B73CD73" w14:textId="77777777" w:rsidR="008A7F8F" w:rsidRDefault="008A7F8F" w:rsidP="008A7F8F">
      <w:pPr>
        <w:pStyle w:val="PL"/>
      </w:pPr>
      <w:r>
        <w:t xml:space="preserve">        +'+count(SGSNInterfaces)+count(GGSNInterfaces)+count(S-CSCFInterfaces)'</w:t>
      </w:r>
    </w:p>
    <w:p w14:paraId="349D9104" w14:textId="77777777" w:rsidR="008A7F8F" w:rsidRDefault="008A7F8F" w:rsidP="008A7F8F">
      <w:pPr>
        <w:pStyle w:val="PL"/>
      </w:pPr>
      <w:r>
        <w:t xml:space="preserve">        +'+count(P-CSCFInterfaces)+count(I-CSCFInterfaces)+count(MRFCInterfaces)'</w:t>
      </w:r>
    </w:p>
    <w:p w14:paraId="1BD110EF" w14:textId="77777777" w:rsidR="008A7F8F" w:rsidRDefault="008A7F8F" w:rsidP="008A7F8F">
      <w:pPr>
        <w:pStyle w:val="PL"/>
      </w:pPr>
      <w:r>
        <w:t xml:space="preserve">        +'+count(MGCFInterfaces)+count(IBCFInterfaces)+count(E-CSCFInterfaces)'</w:t>
      </w:r>
    </w:p>
    <w:p w14:paraId="3E83696E" w14:textId="77777777" w:rsidR="008A7F8F" w:rsidRDefault="008A7F8F" w:rsidP="008A7F8F">
      <w:pPr>
        <w:pStyle w:val="PL"/>
      </w:pPr>
      <w:r>
        <w:t xml:space="preserve">        +'+count(BGCFInterfaces)+count(ASInterfaces)+count(HSSInterfaces)'</w:t>
      </w:r>
    </w:p>
    <w:p w14:paraId="52707B2C" w14:textId="77777777" w:rsidR="008A7F8F" w:rsidRDefault="008A7F8F" w:rsidP="008A7F8F">
      <w:pPr>
        <w:pStyle w:val="PL"/>
      </w:pPr>
      <w:r>
        <w:t xml:space="preserve">        +'+count(EIRInterfaces)+count(BM-SCInterfaces)+count(MMEInterfaces)'</w:t>
      </w:r>
    </w:p>
    <w:p w14:paraId="40323B80" w14:textId="77777777" w:rsidR="008A7F8F" w:rsidRDefault="008A7F8F" w:rsidP="008A7F8F">
      <w:pPr>
        <w:pStyle w:val="PL"/>
      </w:pPr>
      <w:r>
        <w:t xml:space="preserve">        +'+count(SGWInterfaces)+count(PDN_GWInterfaces)+count(eNBInterfaces)'</w:t>
      </w:r>
    </w:p>
    <w:p w14:paraId="62216248" w14:textId="77777777" w:rsidR="008A7F8F" w:rsidRDefault="008A7F8F" w:rsidP="008A7F8F">
      <w:pPr>
        <w:pStyle w:val="PL"/>
      </w:pPr>
      <w:r>
        <w:t xml:space="preserve">        +'+count(en-gNBInterfaces)+count(AMFInterfaces)+count(AUSFInterfaces)'</w:t>
      </w:r>
    </w:p>
    <w:p w14:paraId="35C45A9E" w14:textId="77777777" w:rsidR="008A7F8F" w:rsidRDefault="008A7F8F" w:rsidP="008A7F8F">
      <w:pPr>
        <w:pStyle w:val="PL"/>
      </w:pPr>
      <w:r>
        <w:t xml:space="preserve">        +'+count(NEFInterfaces)+count(NRFInterfaces)+count(NSSFInterfaces)'</w:t>
      </w:r>
    </w:p>
    <w:p w14:paraId="48D53FE8" w14:textId="77777777" w:rsidR="008A7F8F" w:rsidRDefault="008A7F8F" w:rsidP="008A7F8F">
      <w:pPr>
        <w:pStyle w:val="PL"/>
      </w:pPr>
      <w:r>
        <w:t xml:space="preserve">        +'+count(PCFInterfaces)+count(SMFInterfaces)+count(SMSFInterfaces)'</w:t>
      </w:r>
    </w:p>
    <w:p w14:paraId="38017F53" w14:textId="77777777" w:rsidR="008A7F8F" w:rsidRDefault="008A7F8F" w:rsidP="008A7F8F">
      <w:pPr>
        <w:pStyle w:val="PL"/>
      </w:pPr>
      <w:r>
        <w:t xml:space="preserve">        +'+count(UDMInterfaces)+count(UPFInterfaces)+count(ng-eNBInterfaces)'</w:t>
      </w:r>
    </w:p>
    <w:p w14:paraId="2C7E570A" w14:textId="77777777" w:rsidR="008A7F8F" w:rsidRDefault="008A7F8F" w:rsidP="008A7F8F">
      <w:pPr>
        <w:pStyle w:val="PL"/>
      </w:pPr>
      <w:r>
        <w:lastRenderedPageBreak/>
        <w:t xml:space="preserve">        +'+count(gNB-CU-CPInterfaces)+count(gNB-CU-UPInterfaces)'</w:t>
      </w:r>
    </w:p>
    <w:p w14:paraId="05DDE3D7" w14:textId="77777777" w:rsidR="008A7F8F" w:rsidRDefault="008A7F8F" w:rsidP="008A7F8F">
      <w:pPr>
        <w:pStyle w:val="PL"/>
      </w:pPr>
      <w:r>
        <w:t xml:space="preserve">        +'+count(gNB-DUInterfaces)';</w:t>
      </w:r>
    </w:p>
    <w:p w14:paraId="2C7A7457" w14:textId="77777777" w:rsidR="008A7F8F" w:rsidRDefault="008A7F8F" w:rsidP="008A7F8F">
      <w:pPr>
        <w:pStyle w:val="PL"/>
      </w:pPr>
    </w:p>
    <w:p w14:paraId="70CE0126" w14:textId="77777777" w:rsidR="008A7F8F" w:rsidRDefault="008A7F8F" w:rsidP="008A7F8F">
      <w:pPr>
        <w:pStyle w:val="PL"/>
      </w:pPr>
      <w:r>
        <w:t xml:space="preserve">      description "Specifies the interfaces that need to be traced in the given</w:t>
      </w:r>
    </w:p>
    <w:p w14:paraId="2A0EFCF3" w14:textId="77777777" w:rsidR="008A7F8F" w:rsidRDefault="008A7F8F" w:rsidP="008A7F8F">
      <w:pPr>
        <w:pStyle w:val="PL"/>
      </w:pPr>
      <w:r>
        <w:t xml:space="preserve">        ManagedEntityFunction.The attribute is applicable only for Trace. In</w:t>
      </w:r>
    </w:p>
    <w:p w14:paraId="1C0AD0B8" w14:textId="77777777" w:rsidR="008A7F8F" w:rsidRDefault="008A7F8F" w:rsidP="008A7F8F">
      <w:pPr>
        <w:pStyle w:val="PL"/>
      </w:pPr>
      <w:r>
        <w:t xml:space="preserve">        case this attribute is not used, it carries a null semantic.";</w:t>
      </w:r>
    </w:p>
    <w:p w14:paraId="65F5DF89" w14:textId="77777777" w:rsidR="008A7F8F" w:rsidRDefault="008A7F8F" w:rsidP="008A7F8F">
      <w:pPr>
        <w:pStyle w:val="PL"/>
      </w:pPr>
      <w:r>
        <w:t xml:space="preserve">      reference "Clause 5.5 of 3GPP TS 32.422 for additional details on the</w:t>
      </w:r>
    </w:p>
    <w:p w14:paraId="248D698E" w14:textId="77777777" w:rsidR="008A7F8F" w:rsidRDefault="008A7F8F" w:rsidP="008A7F8F">
      <w:pPr>
        <w:pStyle w:val="PL"/>
      </w:pPr>
      <w:r>
        <w:t xml:space="preserve">        allowed values.";</w:t>
      </w:r>
    </w:p>
    <w:p w14:paraId="60173DCE" w14:textId="77777777" w:rsidR="008A7F8F" w:rsidRDefault="008A7F8F" w:rsidP="008A7F8F">
      <w:pPr>
        <w:pStyle w:val="PL"/>
      </w:pPr>
    </w:p>
    <w:p w14:paraId="76AB0424" w14:textId="77777777" w:rsidR="008A7F8F" w:rsidRDefault="008A7F8F" w:rsidP="008A7F8F">
      <w:pPr>
        <w:pStyle w:val="PL"/>
      </w:pPr>
      <w:r>
        <w:t xml:space="preserve">      leaf idx { type uint32 ; }</w:t>
      </w:r>
    </w:p>
    <w:p w14:paraId="19CAC008" w14:textId="77777777" w:rsidR="008A7F8F" w:rsidRDefault="008A7F8F" w:rsidP="008A7F8F">
      <w:pPr>
        <w:pStyle w:val="PL"/>
      </w:pPr>
    </w:p>
    <w:p w14:paraId="1235BC90" w14:textId="77777777" w:rsidR="008A7F8F" w:rsidRDefault="008A7F8F" w:rsidP="008A7F8F">
      <w:pPr>
        <w:pStyle w:val="PL"/>
      </w:pPr>
      <w:r>
        <w:t xml:space="preserve">      leaf-list MSCServerInterfaces {</w:t>
      </w:r>
    </w:p>
    <w:p w14:paraId="328FA8FE" w14:textId="77777777" w:rsidR="008A7F8F" w:rsidRDefault="008A7F8F" w:rsidP="008A7F8F">
      <w:pPr>
        <w:pStyle w:val="PL"/>
      </w:pPr>
      <w:r>
        <w:t xml:space="preserve">        type enumeration {</w:t>
      </w:r>
    </w:p>
    <w:p w14:paraId="4C52F974" w14:textId="77777777" w:rsidR="008A7F8F" w:rsidRDefault="008A7F8F" w:rsidP="008A7F8F">
      <w:pPr>
        <w:pStyle w:val="PL"/>
      </w:pPr>
      <w:r>
        <w:t xml:space="preserve">          enum A ;</w:t>
      </w:r>
    </w:p>
    <w:p w14:paraId="2638C789" w14:textId="77777777" w:rsidR="008A7F8F" w:rsidRDefault="008A7F8F" w:rsidP="008A7F8F">
      <w:pPr>
        <w:pStyle w:val="PL"/>
      </w:pPr>
      <w:r>
        <w:t xml:space="preserve">          enum Iu-CS ;</w:t>
      </w:r>
    </w:p>
    <w:p w14:paraId="6B4B97ED" w14:textId="77777777" w:rsidR="008A7F8F" w:rsidRDefault="008A7F8F" w:rsidP="008A7F8F">
      <w:pPr>
        <w:pStyle w:val="PL"/>
      </w:pPr>
      <w:r>
        <w:t xml:space="preserve">          enum Mc ;</w:t>
      </w:r>
    </w:p>
    <w:p w14:paraId="4E10520A" w14:textId="77777777" w:rsidR="008A7F8F" w:rsidRDefault="008A7F8F" w:rsidP="008A7F8F">
      <w:pPr>
        <w:pStyle w:val="PL"/>
      </w:pPr>
      <w:r>
        <w:t xml:space="preserve">          enum MAP-G ;</w:t>
      </w:r>
    </w:p>
    <w:p w14:paraId="632815AF" w14:textId="77777777" w:rsidR="008A7F8F" w:rsidRDefault="008A7F8F" w:rsidP="008A7F8F">
      <w:pPr>
        <w:pStyle w:val="PL"/>
      </w:pPr>
      <w:r>
        <w:t xml:space="preserve">          enum MAP-B ;</w:t>
      </w:r>
    </w:p>
    <w:p w14:paraId="13D4C26E" w14:textId="77777777" w:rsidR="008A7F8F" w:rsidRDefault="008A7F8F" w:rsidP="008A7F8F">
      <w:pPr>
        <w:pStyle w:val="PL"/>
      </w:pPr>
      <w:r>
        <w:t xml:space="preserve">          enum MAP-E ;</w:t>
      </w:r>
    </w:p>
    <w:p w14:paraId="64339FFE" w14:textId="77777777" w:rsidR="008A7F8F" w:rsidRDefault="008A7F8F" w:rsidP="008A7F8F">
      <w:pPr>
        <w:pStyle w:val="PL"/>
      </w:pPr>
      <w:r>
        <w:t xml:space="preserve">          enum MAP-F ;</w:t>
      </w:r>
    </w:p>
    <w:p w14:paraId="2B8DCFA8" w14:textId="77777777" w:rsidR="008A7F8F" w:rsidRDefault="008A7F8F" w:rsidP="008A7F8F">
      <w:pPr>
        <w:pStyle w:val="PL"/>
      </w:pPr>
      <w:r>
        <w:t xml:space="preserve">          enum MAP-D ;</w:t>
      </w:r>
    </w:p>
    <w:p w14:paraId="7A642796" w14:textId="77777777" w:rsidR="008A7F8F" w:rsidRDefault="008A7F8F" w:rsidP="008A7F8F">
      <w:pPr>
        <w:pStyle w:val="PL"/>
      </w:pPr>
      <w:r>
        <w:t xml:space="preserve">          enum MAP-C ;</w:t>
      </w:r>
    </w:p>
    <w:p w14:paraId="6F4F913D" w14:textId="77777777" w:rsidR="008A7F8F" w:rsidRDefault="008A7F8F" w:rsidP="008A7F8F">
      <w:pPr>
        <w:pStyle w:val="PL"/>
      </w:pPr>
      <w:r>
        <w:t xml:space="preserve">          enum CAP ;</w:t>
      </w:r>
    </w:p>
    <w:p w14:paraId="5A83B2CA" w14:textId="77777777" w:rsidR="008A7F8F" w:rsidRDefault="008A7F8F" w:rsidP="008A7F8F">
      <w:pPr>
        <w:pStyle w:val="PL"/>
      </w:pPr>
      <w:r>
        <w:t xml:space="preserve">        }</w:t>
      </w:r>
    </w:p>
    <w:p w14:paraId="096EE34D" w14:textId="77777777" w:rsidR="008A7F8F" w:rsidRDefault="008A7F8F" w:rsidP="008A7F8F">
      <w:pPr>
        <w:pStyle w:val="PL"/>
      </w:pPr>
      <w:r>
        <w:t xml:space="preserve">      }</w:t>
      </w:r>
    </w:p>
    <w:p w14:paraId="7E12B45F" w14:textId="77777777" w:rsidR="008A7F8F" w:rsidRDefault="008A7F8F" w:rsidP="008A7F8F">
      <w:pPr>
        <w:pStyle w:val="PL"/>
      </w:pPr>
      <w:r>
        <w:t xml:space="preserve">      leaf-list MGWInterfaces {</w:t>
      </w:r>
    </w:p>
    <w:p w14:paraId="2E9E9194" w14:textId="77777777" w:rsidR="008A7F8F" w:rsidRDefault="008A7F8F" w:rsidP="008A7F8F">
      <w:pPr>
        <w:pStyle w:val="PL"/>
      </w:pPr>
      <w:r>
        <w:t xml:space="preserve">        type enumeration {</w:t>
      </w:r>
    </w:p>
    <w:p w14:paraId="1443B85B" w14:textId="77777777" w:rsidR="008A7F8F" w:rsidRDefault="008A7F8F" w:rsidP="008A7F8F">
      <w:pPr>
        <w:pStyle w:val="PL"/>
      </w:pPr>
      <w:r>
        <w:t xml:space="preserve">          enum Mc ;</w:t>
      </w:r>
    </w:p>
    <w:p w14:paraId="05042985" w14:textId="77777777" w:rsidR="008A7F8F" w:rsidRDefault="008A7F8F" w:rsidP="008A7F8F">
      <w:pPr>
        <w:pStyle w:val="PL"/>
      </w:pPr>
      <w:r>
        <w:t xml:space="preserve">          enum Nb-UP ;</w:t>
      </w:r>
    </w:p>
    <w:p w14:paraId="0BB9781C" w14:textId="77777777" w:rsidR="008A7F8F" w:rsidRDefault="008A7F8F" w:rsidP="008A7F8F">
      <w:pPr>
        <w:pStyle w:val="PL"/>
      </w:pPr>
      <w:r>
        <w:t xml:space="preserve">          enum Iu-UP ;</w:t>
      </w:r>
    </w:p>
    <w:p w14:paraId="654184C4" w14:textId="77777777" w:rsidR="008A7F8F" w:rsidRDefault="008A7F8F" w:rsidP="008A7F8F">
      <w:pPr>
        <w:pStyle w:val="PL"/>
      </w:pPr>
      <w:r>
        <w:t xml:space="preserve">        }</w:t>
      </w:r>
    </w:p>
    <w:p w14:paraId="1D8F2EB1" w14:textId="77777777" w:rsidR="008A7F8F" w:rsidRDefault="008A7F8F" w:rsidP="008A7F8F">
      <w:pPr>
        <w:pStyle w:val="PL"/>
      </w:pPr>
      <w:r>
        <w:t xml:space="preserve">      }</w:t>
      </w:r>
    </w:p>
    <w:p w14:paraId="18FF0DD3" w14:textId="77777777" w:rsidR="008A7F8F" w:rsidRDefault="008A7F8F" w:rsidP="008A7F8F">
      <w:pPr>
        <w:pStyle w:val="PL"/>
      </w:pPr>
      <w:r>
        <w:t xml:space="preserve">      leaf-list RNCInterfaces {</w:t>
      </w:r>
    </w:p>
    <w:p w14:paraId="0BC2231C" w14:textId="77777777" w:rsidR="008A7F8F" w:rsidRDefault="008A7F8F" w:rsidP="008A7F8F">
      <w:pPr>
        <w:pStyle w:val="PL"/>
      </w:pPr>
      <w:r>
        <w:t xml:space="preserve">        type enumeration {</w:t>
      </w:r>
    </w:p>
    <w:p w14:paraId="31C99947" w14:textId="77777777" w:rsidR="008A7F8F" w:rsidRDefault="008A7F8F" w:rsidP="008A7F8F">
      <w:pPr>
        <w:pStyle w:val="PL"/>
      </w:pPr>
      <w:r>
        <w:t xml:space="preserve">          enum Iu-CS ;</w:t>
      </w:r>
    </w:p>
    <w:p w14:paraId="1E0A03CC" w14:textId="77777777" w:rsidR="008A7F8F" w:rsidRDefault="008A7F8F" w:rsidP="008A7F8F">
      <w:pPr>
        <w:pStyle w:val="PL"/>
      </w:pPr>
      <w:r>
        <w:t xml:space="preserve">          enum Iu-PS ;</w:t>
      </w:r>
    </w:p>
    <w:p w14:paraId="01407C22" w14:textId="77777777" w:rsidR="008A7F8F" w:rsidRDefault="008A7F8F" w:rsidP="008A7F8F">
      <w:pPr>
        <w:pStyle w:val="PL"/>
      </w:pPr>
      <w:r>
        <w:t xml:space="preserve">          enum Iur ;</w:t>
      </w:r>
    </w:p>
    <w:p w14:paraId="21E6E1B8" w14:textId="77777777" w:rsidR="008A7F8F" w:rsidRDefault="008A7F8F" w:rsidP="008A7F8F">
      <w:pPr>
        <w:pStyle w:val="PL"/>
      </w:pPr>
      <w:r>
        <w:t xml:space="preserve">          enum Iub ;</w:t>
      </w:r>
    </w:p>
    <w:p w14:paraId="316E209E" w14:textId="77777777" w:rsidR="008A7F8F" w:rsidRDefault="008A7F8F" w:rsidP="008A7F8F">
      <w:pPr>
        <w:pStyle w:val="PL"/>
      </w:pPr>
      <w:r>
        <w:t xml:space="preserve">          enum Uu ;</w:t>
      </w:r>
    </w:p>
    <w:p w14:paraId="68E62B65" w14:textId="77777777" w:rsidR="008A7F8F" w:rsidRDefault="008A7F8F" w:rsidP="008A7F8F">
      <w:pPr>
        <w:pStyle w:val="PL"/>
      </w:pPr>
      <w:r>
        <w:t xml:space="preserve">        }</w:t>
      </w:r>
    </w:p>
    <w:p w14:paraId="611BA9A7" w14:textId="77777777" w:rsidR="008A7F8F" w:rsidRDefault="008A7F8F" w:rsidP="008A7F8F">
      <w:pPr>
        <w:pStyle w:val="PL"/>
      </w:pPr>
      <w:r>
        <w:t xml:space="preserve">      }</w:t>
      </w:r>
    </w:p>
    <w:p w14:paraId="7D4859A9" w14:textId="77777777" w:rsidR="008A7F8F" w:rsidRDefault="008A7F8F" w:rsidP="008A7F8F">
      <w:pPr>
        <w:pStyle w:val="PL"/>
      </w:pPr>
      <w:r>
        <w:t xml:space="preserve">      leaf-list SGSNInterfaces {</w:t>
      </w:r>
    </w:p>
    <w:p w14:paraId="5BA49B1C" w14:textId="77777777" w:rsidR="008A7F8F" w:rsidRDefault="008A7F8F" w:rsidP="008A7F8F">
      <w:pPr>
        <w:pStyle w:val="PL"/>
      </w:pPr>
      <w:r>
        <w:t xml:space="preserve">        type enumeration {</w:t>
      </w:r>
    </w:p>
    <w:p w14:paraId="54DF5E9B" w14:textId="77777777" w:rsidR="008A7F8F" w:rsidRDefault="008A7F8F" w:rsidP="008A7F8F">
      <w:pPr>
        <w:pStyle w:val="PL"/>
      </w:pPr>
      <w:r>
        <w:t xml:space="preserve">          enum Gb ;</w:t>
      </w:r>
    </w:p>
    <w:p w14:paraId="183D4D8F" w14:textId="77777777" w:rsidR="008A7F8F" w:rsidRDefault="008A7F8F" w:rsidP="008A7F8F">
      <w:pPr>
        <w:pStyle w:val="PL"/>
      </w:pPr>
      <w:r>
        <w:t xml:space="preserve">          enum Iu-PS ;</w:t>
      </w:r>
    </w:p>
    <w:p w14:paraId="02D513FC" w14:textId="77777777" w:rsidR="008A7F8F" w:rsidRDefault="008A7F8F" w:rsidP="008A7F8F">
      <w:pPr>
        <w:pStyle w:val="PL"/>
      </w:pPr>
      <w:r>
        <w:t xml:space="preserve">          enum Gn ;</w:t>
      </w:r>
    </w:p>
    <w:p w14:paraId="436C6464" w14:textId="77777777" w:rsidR="008A7F8F" w:rsidRDefault="008A7F8F" w:rsidP="008A7F8F">
      <w:pPr>
        <w:pStyle w:val="PL"/>
      </w:pPr>
      <w:r>
        <w:t xml:space="preserve">          enum MAP-Gr ;</w:t>
      </w:r>
    </w:p>
    <w:p w14:paraId="305432DD" w14:textId="77777777" w:rsidR="008A7F8F" w:rsidRDefault="008A7F8F" w:rsidP="008A7F8F">
      <w:pPr>
        <w:pStyle w:val="PL"/>
      </w:pPr>
      <w:r>
        <w:t xml:space="preserve">          enum MAP-Gd ;</w:t>
      </w:r>
    </w:p>
    <w:p w14:paraId="29300D4C" w14:textId="77777777" w:rsidR="008A7F8F" w:rsidRDefault="008A7F8F" w:rsidP="008A7F8F">
      <w:pPr>
        <w:pStyle w:val="PL"/>
      </w:pPr>
      <w:r>
        <w:t xml:space="preserve">          enum MAP-Gf ;</w:t>
      </w:r>
    </w:p>
    <w:p w14:paraId="337ADB40" w14:textId="77777777" w:rsidR="008A7F8F" w:rsidRDefault="008A7F8F" w:rsidP="008A7F8F">
      <w:pPr>
        <w:pStyle w:val="PL"/>
      </w:pPr>
      <w:r>
        <w:t xml:space="preserve">          enum Ge ;</w:t>
      </w:r>
    </w:p>
    <w:p w14:paraId="0B39FA66" w14:textId="77777777" w:rsidR="008A7F8F" w:rsidRDefault="008A7F8F" w:rsidP="008A7F8F">
      <w:pPr>
        <w:pStyle w:val="PL"/>
      </w:pPr>
      <w:r>
        <w:t xml:space="preserve">          enum Gs ;</w:t>
      </w:r>
    </w:p>
    <w:p w14:paraId="4A47CDDB" w14:textId="77777777" w:rsidR="008A7F8F" w:rsidRDefault="008A7F8F" w:rsidP="008A7F8F">
      <w:pPr>
        <w:pStyle w:val="PL"/>
      </w:pPr>
      <w:r>
        <w:t xml:space="preserve">          enum S6d ;</w:t>
      </w:r>
    </w:p>
    <w:p w14:paraId="3FB12A3E" w14:textId="77777777" w:rsidR="008A7F8F" w:rsidRDefault="008A7F8F" w:rsidP="008A7F8F">
      <w:pPr>
        <w:pStyle w:val="PL"/>
      </w:pPr>
      <w:r>
        <w:t xml:space="preserve">          enum S4 ;</w:t>
      </w:r>
    </w:p>
    <w:p w14:paraId="0AAE64A5" w14:textId="77777777" w:rsidR="008A7F8F" w:rsidRDefault="008A7F8F" w:rsidP="008A7F8F">
      <w:pPr>
        <w:pStyle w:val="PL"/>
      </w:pPr>
      <w:r>
        <w:t xml:space="preserve">          enum S3 ;</w:t>
      </w:r>
    </w:p>
    <w:p w14:paraId="5F57B26E" w14:textId="77777777" w:rsidR="008A7F8F" w:rsidRDefault="008A7F8F" w:rsidP="008A7F8F">
      <w:pPr>
        <w:pStyle w:val="PL"/>
      </w:pPr>
      <w:r>
        <w:t xml:space="preserve">          enum S13 ;</w:t>
      </w:r>
    </w:p>
    <w:p w14:paraId="42651169" w14:textId="77777777" w:rsidR="008A7F8F" w:rsidRDefault="008A7F8F" w:rsidP="008A7F8F">
      <w:pPr>
        <w:pStyle w:val="PL"/>
      </w:pPr>
      <w:r>
        <w:t xml:space="preserve">        }</w:t>
      </w:r>
    </w:p>
    <w:p w14:paraId="3A59AEC1" w14:textId="77777777" w:rsidR="008A7F8F" w:rsidRDefault="008A7F8F" w:rsidP="008A7F8F">
      <w:pPr>
        <w:pStyle w:val="PL"/>
      </w:pPr>
      <w:r>
        <w:t xml:space="preserve">      }</w:t>
      </w:r>
    </w:p>
    <w:p w14:paraId="1D91F224" w14:textId="77777777" w:rsidR="008A7F8F" w:rsidRDefault="008A7F8F" w:rsidP="008A7F8F">
      <w:pPr>
        <w:pStyle w:val="PL"/>
      </w:pPr>
      <w:r>
        <w:t xml:space="preserve">      leaf-list GGSNInterfaces {</w:t>
      </w:r>
    </w:p>
    <w:p w14:paraId="03030242" w14:textId="77777777" w:rsidR="008A7F8F" w:rsidRDefault="008A7F8F" w:rsidP="008A7F8F">
      <w:pPr>
        <w:pStyle w:val="PL"/>
      </w:pPr>
      <w:r>
        <w:t xml:space="preserve">        type enumeration {</w:t>
      </w:r>
    </w:p>
    <w:p w14:paraId="257A53C7" w14:textId="77777777" w:rsidR="008A7F8F" w:rsidRDefault="008A7F8F" w:rsidP="008A7F8F">
      <w:pPr>
        <w:pStyle w:val="PL"/>
      </w:pPr>
      <w:r>
        <w:t xml:space="preserve">          enum Gn ;</w:t>
      </w:r>
    </w:p>
    <w:p w14:paraId="60ECBCCE" w14:textId="77777777" w:rsidR="008A7F8F" w:rsidRDefault="008A7F8F" w:rsidP="008A7F8F">
      <w:pPr>
        <w:pStyle w:val="PL"/>
      </w:pPr>
      <w:r>
        <w:t xml:space="preserve">          enum Gi ;</w:t>
      </w:r>
    </w:p>
    <w:p w14:paraId="75140E90" w14:textId="77777777" w:rsidR="008A7F8F" w:rsidRDefault="008A7F8F" w:rsidP="008A7F8F">
      <w:pPr>
        <w:pStyle w:val="PL"/>
      </w:pPr>
      <w:r>
        <w:t xml:space="preserve">          enum Gmb ;</w:t>
      </w:r>
    </w:p>
    <w:p w14:paraId="1D7FA173" w14:textId="77777777" w:rsidR="008A7F8F" w:rsidRDefault="008A7F8F" w:rsidP="008A7F8F">
      <w:pPr>
        <w:pStyle w:val="PL"/>
      </w:pPr>
      <w:r>
        <w:t xml:space="preserve">        }</w:t>
      </w:r>
    </w:p>
    <w:p w14:paraId="44618B6C" w14:textId="77777777" w:rsidR="008A7F8F" w:rsidRDefault="008A7F8F" w:rsidP="008A7F8F">
      <w:pPr>
        <w:pStyle w:val="PL"/>
      </w:pPr>
      <w:r>
        <w:t xml:space="preserve">      }</w:t>
      </w:r>
    </w:p>
    <w:p w14:paraId="6D2E957C" w14:textId="77777777" w:rsidR="008A7F8F" w:rsidRDefault="008A7F8F" w:rsidP="008A7F8F">
      <w:pPr>
        <w:pStyle w:val="PL"/>
      </w:pPr>
      <w:r>
        <w:t xml:space="preserve">      leaf-list S-CSCFInterfaces {</w:t>
      </w:r>
    </w:p>
    <w:p w14:paraId="2F299B6D" w14:textId="77777777" w:rsidR="008A7F8F" w:rsidRDefault="008A7F8F" w:rsidP="008A7F8F">
      <w:pPr>
        <w:pStyle w:val="PL"/>
      </w:pPr>
      <w:r>
        <w:t xml:space="preserve">        type enumeration {</w:t>
      </w:r>
    </w:p>
    <w:p w14:paraId="6A3C754B" w14:textId="77777777" w:rsidR="008A7F8F" w:rsidRDefault="008A7F8F" w:rsidP="008A7F8F">
      <w:pPr>
        <w:pStyle w:val="PL"/>
      </w:pPr>
      <w:r>
        <w:t xml:space="preserve">          enum Mw ;</w:t>
      </w:r>
    </w:p>
    <w:p w14:paraId="2C6CB023" w14:textId="77777777" w:rsidR="008A7F8F" w:rsidRDefault="008A7F8F" w:rsidP="008A7F8F">
      <w:pPr>
        <w:pStyle w:val="PL"/>
      </w:pPr>
      <w:r>
        <w:t xml:space="preserve">          enum Mg ;</w:t>
      </w:r>
    </w:p>
    <w:p w14:paraId="60AE0C26" w14:textId="77777777" w:rsidR="008A7F8F" w:rsidRDefault="008A7F8F" w:rsidP="008A7F8F">
      <w:pPr>
        <w:pStyle w:val="PL"/>
      </w:pPr>
      <w:r>
        <w:t xml:space="preserve">          enum Mr ;</w:t>
      </w:r>
    </w:p>
    <w:p w14:paraId="1014FB0E" w14:textId="77777777" w:rsidR="008A7F8F" w:rsidRDefault="008A7F8F" w:rsidP="008A7F8F">
      <w:pPr>
        <w:pStyle w:val="PL"/>
      </w:pPr>
      <w:r>
        <w:t xml:space="preserve">          enum Mi ;</w:t>
      </w:r>
    </w:p>
    <w:p w14:paraId="0FEFF51F" w14:textId="77777777" w:rsidR="008A7F8F" w:rsidRDefault="008A7F8F" w:rsidP="008A7F8F">
      <w:pPr>
        <w:pStyle w:val="PL"/>
      </w:pPr>
      <w:r>
        <w:t xml:space="preserve">        }</w:t>
      </w:r>
    </w:p>
    <w:p w14:paraId="039B601C" w14:textId="77777777" w:rsidR="008A7F8F" w:rsidRDefault="008A7F8F" w:rsidP="008A7F8F">
      <w:pPr>
        <w:pStyle w:val="PL"/>
      </w:pPr>
      <w:r>
        <w:t xml:space="preserve">      }</w:t>
      </w:r>
    </w:p>
    <w:p w14:paraId="7AC2CE56" w14:textId="77777777" w:rsidR="008A7F8F" w:rsidRDefault="008A7F8F" w:rsidP="008A7F8F">
      <w:pPr>
        <w:pStyle w:val="PL"/>
      </w:pPr>
      <w:r>
        <w:t xml:space="preserve">      leaf-list P-CSCFInterfaces {</w:t>
      </w:r>
    </w:p>
    <w:p w14:paraId="1E72B3FA" w14:textId="77777777" w:rsidR="008A7F8F" w:rsidRDefault="008A7F8F" w:rsidP="008A7F8F">
      <w:pPr>
        <w:pStyle w:val="PL"/>
      </w:pPr>
      <w:r>
        <w:t xml:space="preserve">        type enumeration {</w:t>
      </w:r>
    </w:p>
    <w:p w14:paraId="316F45AE" w14:textId="77777777" w:rsidR="008A7F8F" w:rsidRDefault="008A7F8F" w:rsidP="008A7F8F">
      <w:pPr>
        <w:pStyle w:val="PL"/>
      </w:pPr>
      <w:r>
        <w:t xml:space="preserve">          enum Gm ;</w:t>
      </w:r>
    </w:p>
    <w:p w14:paraId="14D0DF1C" w14:textId="77777777" w:rsidR="008A7F8F" w:rsidRDefault="008A7F8F" w:rsidP="008A7F8F">
      <w:pPr>
        <w:pStyle w:val="PL"/>
      </w:pPr>
      <w:r>
        <w:t xml:space="preserve">          enum Mw ;</w:t>
      </w:r>
    </w:p>
    <w:p w14:paraId="2C0BDFCF" w14:textId="77777777" w:rsidR="008A7F8F" w:rsidRDefault="008A7F8F" w:rsidP="008A7F8F">
      <w:pPr>
        <w:pStyle w:val="PL"/>
      </w:pPr>
      <w:r>
        <w:t xml:space="preserve">        }</w:t>
      </w:r>
    </w:p>
    <w:p w14:paraId="5E95C93C" w14:textId="77777777" w:rsidR="008A7F8F" w:rsidRDefault="008A7F8F" w:rsidP="008A7F8F">
      <w:pPr>
        <w:pStyle w:val="PL"/>
      </w:pPr>
      <w:r>
        <w:t xml:space="preserve">      }</w:t>
      </w:r>
    </w:p>
    <w:p w14:paraId="3355F61D" w14:textId="77777777" w:rsidR="008A7F8F" w:rsidRDefault="008A7F8F" w:rsidP="008A7F8F">
      <w:pPr>
        <w:pStyle w:val="PL"/>
      </w:pPr>
      <w:r>
        <w:lastRenderedPageBreak/>
        <w:t xml:space="preserve">      leaf-list I-CSCFInterfaces {</w:t>
      </w:r>
    </w:p>
    <w:p w14:paraId="03CF7EEB" w14:textId="77777777" w:rsidR="008A7F8F" w:rsidRDefault="008A7F8F" w:rsidP="008A7F8F">
      <w:pPr>
        <w:pStyle w:val="PL"/>
      </w:pPr>
      <w:r>
        <w:t xml:space="preserve">        type enumeration {</w:t>
      </w:r>
    </w:p>
    <w:p w14:paraId="4A44C2AE" w14:textId="77777777" w:rsidR="008A7F8F" w:rsidRDefault="008A7F8F" w:rsidP="008A7F8F">
      <w:pPr>
        <w:pStyle w:val="PL"/>
      </w:pPr>
      <w:r>
        <w:t xml:space="preserve">          enum Cx ;</w:t>
      </w:r>
    </w:p>
    <w:p w14:paraId="4AED67B9" w14:textId="77777777" w:rsidR="008A7F8F" w:rsidRDefault="008A7F8F" w:rsidP="008A7F8F">
      <w:pPr>
        <w:pStyle w:val="PL"/>
      </w:pPr>
      <w:r>
        <w:t xml:space="preserve">          enum Dx ;</w:t>
      </w:r>
    </w:p>
    <w:p w14:paraId="10B10E3C" w14:textId="77777777" w:rsidR="008A7F8F" w:rsidRDefault="008A7F8F" w:rsidP="008A7F8F">
      <w:pPr>
        <w:pStyle w:val="PL"/>
      </w:pPr>
      <w:r>
        <w:t xml:space="preserve">          enum Mg ;</w:t>
      </w:r>
    </w:p>
    <w:p w14:paraId="737BC818" w14:textId="77777777" w:rsidR="008A7F8F" w:rsidRDefault="008A7F8F" w:rsidP="008A7F8F">
      <w:pPr>
        <w:pStyle w:val="PL"/>
      </w:pPr>
      <w:r>
        <w:t xml:space="preserve">          enum Mw ;</w:t>
      </w:r>
    </w:p>
    <w:p w14:paraId="6EB838AD" w14:textId="77777777" w:rsidR="008A7F8F" w:rsidRDefault="008A7F8F" w:rsidP="008A7F8F">
      <w:pPr>
        <w:pStyle w:val="PL"/>
      </w:pPr>
      <w:r>
        <w:t xml:space="preserve">        }</w:t>
      </w:r>
    </w:p>
    <w:p w14:paraId="2C633DB5" w14:textId="77777777" w:rsidR="008A7F8F" w:rsidRDefault="008A7F8F" w:rsidP="008A7F8F">
      <w:pPr>
        <w:pStyle w:val="PL"/>
      </w:pPr>
      <w:r>
        <w:t xml:space="preserve">      }</w:t>
      </w:r>
    </w:p>
    <w:p w14:paraId="76432224" w14:textId="77777777" w:rsidR="008A7F8F" w:rsidRDefault="008A7F8F" w:rsidP="008A7F8F">
      <w:pPr>
        <w:pStyle w:val="PL"/>
      </w:pPr>
      <w:r>
        <w:t xml:space="preserve">      leaf-list MRFCInterfaces {</w:t>
      </w:r>
    </w:p>
    <w:p w14:paraId="0881B3AC" w14:textId="77777777" w:rsidR="008A7F8F" w:rsidRDefault="008A7F8F" w:rsidP="008A7F8F">
      <w:pPr>
        <w:pStyle w:val="PL"/>
      </w:pPr>
      <w:r>
        <w:t xml:space="preserve">        type enumeration {</w:t>
      </w:r>
    </w:p>
    <w:p w14:paraId="72D672DF" w14:textId="77777777" w:rsidR="008A7F8F" w:rsidRDefault="008A7F8F" w:rsidP="008A7F8F">
      <w:pPr>
        <w:pStyle w:val="PL"/>
      </w:pPr>
      <w:r>
        <w:t xml:space="preserve">          enum Mp ;</w:t>
      </w:r>
    </w:p>
    <w:p w14:paraId="2801C75B" w14:textId="77777777" w:rsidR="008A7F8F" w:rsidRDefault="008A7F8F" w:rsidP="008A7F8F">
      <w:pPr>
        <w:pStyle w:val="PL"/>
      </w:pPr>
      <w:r>
        <w:t xml:space="preserve">          enum Mr ;</w:t>
      </w:r>
    </w:p>
    <w:p w14:paraId="6749A8BA" w14:textId="77777777" w:rsidR="008A7F8F" w:rsidRDefault="008A7F8F" w:rsidP="008A7F8F">
      <w:pPr>
        <w:pStyle w:val="PL"/>
      </w:pPr>
      <w:r>
        <w:t xml:space="preserve">        }</w:t>
      </w:r>
    </w:p>
    <w:p w14:paraId="0FDACA08" w14:textId="77777777" w:rsidR="008A7F8F" w:rsidRDefault="008A7F8F" w:rsidP="008A7F8F">
      <w:pPr>
        <w:pStyle w:val="PL"/>
      </w:pPr>
      <w:r>
        <w:t xml:space="preserve">      }</w:t>
      </w:r>
    </w:p>
    <w:p w14:paraId="57853BF1" w14:textId="77777777" w:rsidR="008A7F8F" w:rsidRDefault="008A7F8F" w:rsidP="008A7F8F">
      <w:pPr>
        <w:pStyle w:val="PL"/>
      </w:pPr>
      <w:r>
        <w:t xml:space="preserve">      leaf-list MGCFInterfaces {</w:t>
      </w:r>
    </w:p>
    <w:p w14:paraId="2D597EBE" w14:textId="77777777" w:rsidR="008A7F8F" w:rsidRDefault="008A7F8F" w:rsidP="008A7F8F">
      <w:pPr>
        <w:pStyle w:val="PL"/>
      </w:pPr>
      <w:r>
        <w:t xml:space="preserve">        type enumeration {</w:t>
      </w:r>
    </w:p>
    <w:p w14:paraId="5D6011F8" w14:textId="77777777" w:rsidR="008A7F8F" w:rsidRDefault="008A7F8F" w:rsidP="008A7F8F">
      <w:pPr>
        <w:pStyle w:val="PL"/>
      </w:pPr>
      <w:r>
        <w:t xml:space="preserve">          enum Mg ;</w:t>
      </w:r>
    </w:p>
    <w:p w14:paraId="499E33DB" w14:textId="77777777" w:rsidR="008A7F8F" w:rsidRDefault="008A7F8F" w:rsidP="008A7F8F">
      <w:pPr>
        <w:pStyle w:val="PL"/>
      </w:pPr>
      <w:r>
        <w:t xml:space="preserve">          enum Mj ;</w:t>
      </w:r>
    </w:p>
    <w:p w14:paraId="55382D74" w14:textId="77777777" w:rsidR="008A7F8F" w:rsidRDefault="008A7F8F" w:rsidP="008A7F8F">
      <w:pPr>
        <w:pStyle w:val="PL"/>
      </w:pPr>
      <w:r>
        <w:t xml:space="preserve">          enum Mn ;</w:t>
      </w:r>
    </w:p>
    <w:p w14:paraId="67348D43" w14:textId="77777777" w:rsidR="008A7F8F" w:rsidRDefault="008A7F8F" w:rsidP="008A7F8F">
      <w:pPr>
        <w:pStyle w:val="PL"/>
      </w:pPr>
      <w:r>
        <w:t xml:space="preserve">        }</w:t>
      </w:r>
    </w:p>
    <w:p w14:paraId="661C202D" w14:textId="77777777" w:rsidR="008A7F8F" w:rsidRDefault="008A7F8F" w:rsidP="008A7F8F">
      <w:pPr>
        <w:pStyle w:val="PL"/>
      </w:pPr>
      <w:r>
        <w:t xml:space="preserve">      }</w:t>
      </w:r>
    </w:p>
    <w:p w14:paraId="600B3A35" w14:textId="77777777" w:rsidR="008A7F8F" w:rsidRDefault="008A7F8F" w:rsidP="008A7F8F">
      <w:pPr>
        <w:pStyle w:val="PL"/>
      </w:pPr>
      <w:r>
        <w:t xml:space="preserve">      leaf-list IBCFInterfaces {</w:t>
      </w:r>
    </w:p>
    <w:p w14:paraId="29C4F79F" w14:textId="77777777" w:rsidR="008A7F8F" w:rsidRDefault="008A7F8F" w:rsidP="008A7F8F">
      <w:pPr>
        <w:pStyle w:val="PL"/>
      </w:pPr>
      <w:r>
        <w:t xml:space="preserve">        type enumeration {</w:t>
      </w:r>
    </w:p>
    <w:p w14:paraId="045C459D" w14:textId="77777777" w:rsidR="008A7F8F" w:rsidRDefault="008A7F8F" w:rsidP="008A7F8F">
      <w:pPr>
        <w:pStyle w:val="PL"/>
      </w:pPr>
      <w:r>
        <w:t xml:space="preserve">          enum Ix ;</w:t>
      </w:r>
    </w:p>
    <w:p w14:paraId="62E74A03" w14:textId="77777777" w:rsidR="008A7F8F" w:rsidRDefault="008A7F8F" w:rsidP="008A7F8F">
      <w:pPr>
        <w:pStyle w:val="PL"/>
      </w:pPr>
      <w:r>
        <w:t xml:space="preserve">          enum Mx ;</w:t>
      </w:r>
    </w:p>
    <w:p w14:paraId="5E0F34D9" w14:textId="77777777" w:rsidR="008A7F8F" w:rsidRDefault="008A7F8F" w:rsidP="008A7F8F">
      <w:pPr>
        <w:pStyle w:val="PL"/>
      </w:pPr>
      <w:r>
        <w:t xml:space="preserve">        }</w:t>
      </w:r>
    </w:p>
    <w:p w14:paraId="086B47EB" w14:textId="77777777" w:rsidR="008A7F8F" w:rsidRDefault="008A7F8F" w:rsidP="008A7F8F">
      <w:pPr>
        <w:pStyle w:val="PL"/>
      </w:pPr>
      <w:r>
        <w:t xml:space="preserve">      }</w:t>
      </w:r>
    </w:p>
    <w:p w14:paraId="16B2C91B" w14:textId="77777777" w:rsidR="008A7F8F" w:rsidRDefault="008A7F8F" w:rsidP="008A7F8F">
      <w:pPr>
        <w:pStyle w:val="PL"/>
      </w:pPr>
      <w:r>
        <w:t xml:space="preserve">      leaf-list E-CSCFInterfaces {</w:t>
      </w:r>
    </w:p>
    <w:p w14:paraId="63D9D644" w14:textId="77777777" w:rsidR="008A7F8F" w:rsidRDefault="008A7F8F" w:rsidP="008A7F8F">
      <w:pPr>
        <w:pStyle w:val="PL"/>
      </w:pPr>
      <w:r>
        <w:t xml:space="preserve">        type enumeration {</w:t>
      </w:r>
    </w:p>
    <w:p w14:paraId="36FDD727" w14:textId="77777777" w:rsidR="008A7F8F" w:rsidRDefault="008A7F8F" w:rsidP="008A7F8F">
      <w:pPr>
        <w:pStyle w:val="PL"/>
      </w:pPr>
      <w:r>
        <w:t xml:space="preserve">          enum Mw ;</w:t>
      </w:r>
    </w:p>
    <w:p w14:paraId="4333D4F3" w14:textId="77777777" w:rsidR="008A7F8F" w:rsidRDefault="008A7F8F" w:rsidP="008A7F8F">
      <w:pPr>
        <w:pStyle w:val="PL"/>
      </w:pPr>
      <w:r>
        <w:t xml:space="preserve">          enum Ml ;</w:t>
      </w:r>
    </w:p>
    <w:p w14:paraId="367D49B1" w14:textId="77777777" w:rsidR="008A7F8F" w:rsidRDefault="008A7F8F" w:rsidP="008A7F8F">
      <w:pPr>
        <w:pStyle w:val="PL"/>
      </w:pPr>
      <w:r>
        <w:t xml:space="preserve">          enum Mm ;</w:t>
      </w:r>
    </w:p>
    <w:p w14:paraId="7F80D5DA" w14:textId="77777777" w:rsidR="008A7F8F" w:rsidRDefault="008A7F8F" w:rsidP="008A7F8F">
      <w:pPr>
        <w:pStyle w:val="PL"/>
      </w:pPr>
      <w:r>
        <w:t xml:space="preserve">          enum Mi-Mg ;</w:t>
      </w:r>
    </w:p>
    <w:p w14:paraId="0C990223" w14:textId="77777777" w:rsidR="008A7F8F" w:rsidRDefault="008A7F8F" w:rsidP="008A7F8F">
      <w:pPr>
        <w:pStyle w:val="PL"/>
      </w:pPr>
      <w:r>
        <w:t xml:space="preserve">        }</w:t>
      </w:r>
    </w:p>
    <w:p w14:paraId="64F3A898" w14:textId="77777777" w:rsidR="008A7F8F" w:rsidRDefault="008A7F8F" w:rsidP="008A7F8F">
      <w:pPr>
        <w:pStyle w:val="PL"/>
      </w:pPr>
      <w:r>
        <w:t xml:space="preserve">      }</w:t>
      </w:r>
    </w:p>
    <w:p w14:paraId="7297ABAD" w14:textId="77777777" w:rsidR="008A7F8F" w:rsidRDefault="008A7F8F" w:rsidP="008A7F8F">
      <w:pPr>
        <w:pStyle w:val="PL"/>
      </w:pPr>
      <w:r>
        <w:t xml:space="preserve">      leaf-list BGCFInterfaces {</w:t>
      </w:r>
    </w:p>
    <w:p w14:paraId="3FA21198" w14:textId="77777777" w:rsidR="008A7F8F" w:rsidRDefault="008A7F8F" w:rsidP="008A7F8F">
      <w:pPr>
        <w:pStyle w:val="PL"/>
      </w:pPr>
      <w:r>
        <w:t xml:space="preserve">        type enumeration {</w:t>
      </w:r>
    </w:p>
    <w:p w14:paraId="4789D6E6" w14:textId="77777777" w:rsidR="008A7F8F" w:rsidRDefault="008A7F8F" w:rsidP="008A7F8F">
      <w:pPr>
        <w:pStyle w:val="PL"/>
      </w:pPr>
      <w:r>
        <w:t xml:space="preserve">          enum Mi ;</w:t>
      </w:r>
    </w:p>
    <w:p w14:paraId="0E0617DD" w14:textId="77777777" w:rsidR="008A7F8F" w:rsidRDefault="008A7F8F" w:rsidP="008A7F8F">
      <w:pPr>
        <w:pStyle w:val="PL"/>
      </w:pPr>
      <w:r>
        <w:t xml:space="preserve">          enum Mj ;</w:t>
      </w:r>
    </w:p>
    <w:p w14:paraId="1ACE38C1" w14:textId="77777777" w:rsidR="008A7F8F" w:rsidRDefault="008A7F8F" w:rsidP="008A7F8F">
      <w:pPr>
        <w:pStyle w:val="PL"/>
      </w:pPr>
      <w:r>
        <w:t xml:space="preserve">          enum Mk ;</w:t>
      </w:r>
    </w:p>
    <w:p w14:paraId="7463F1D1" w14:textId="77777777" w:rsidR="008A7F8F" w:rsidRDefault="008A7F8F" w:rsidP="008A7F8F">
      <w:pPr>
        <w:pStyle w:val="PL"/>
      </w:pPr>
      <w:r>
        <w:t xml:space="preserve">        }</w:t>
      </w:r>
    </w:p>
    <w:p w14:paraId="3940D77C" w14:textId="77777777" w:rsidR="008A7F8F" w:rsidRDefault="008A7F8F" w:rsidP="008A7F8F">
      <w:pPr>
        <w:pStyle w:val="PL"/>
      </w:pPr>
      <w:r>
        <w:t xml:space="preserve">      }</w:t>
      </w:r>
    </w:p>
    <w:p w14:paraId="079793EE" w14:textId="77777777" w:rsidR="008A7F8F" w:rsidRDefault="008A7F8F" w:rsidP="008A7F8F">
      <w:pPr>
        <w:pStyle w:val="PL"/>
      </w:pPr>
      <w:r>
        <w:t xml:space="preserve">      leaf-list ASInterfaces {</w:t>
      </w:r>
    </w:p>
    <w:p w14:paraId="5D12C9CE" w14:textId="77777777" w:rsidR="008A7F8F" w:rsidRDefault="008A7F8F" w:rsidP="008A7F8F">
      <w:pPr>
        <w:pStyle w:val="PL"/>
      </w:pPr>
      <w:r>
        <w:t xml:space="preserve">        type enumeration {</w:t>
      </w:r>
    </w:p>
    <w:p w14:paraId="34D4D474" w14:textId="77777777" w:rsidR="008A7F8F" w:rsidRDefault="008A7F8F" w:rsidP="008A7F8F">
      <w:pPr>
        <w:pStyle w:val="PL"/>
      </w:pPr>
      <w:r>
        <w:t xml:space="preserve">          enum Dh ;</w:t>
      </w:r>
    </w:p>
    <w:p w14:paraId="63E74034" w14:textId="77777777" w:rsidR="008A7F8F" w:rsidRDefault="008A7F8F" w:rsidP="008A7F8F">
      <w:pPr>
        <w:pStyle w:val="PL"/>
      </w:pPr>
      <w:r>
        <w:t xml:space="preserve">          enum Sh ;</w:t>
      </w:r>
    </w:p>
    <w:p w14:paraId="3996F178" w14:textId="77777777" w:rsidR="008A7F8F" w:rsidRDefault="008A7F8F" w:rsidP="008A7F8F">
      <w:pPr>
        <w:pStyle w:val="PL"/>
      </w:pPr>
      <w:r>
        <w:t xml:space="preserve">          enum ISC ;</w:t>
      </w:r>
    </w:p>
    <w:p w14:paraId="6EBA559E" w14:textId="77777777" w:rsidR="008A7F8F" w:rsidRDefault="008A7F8F" w:rsidP="008A7F8F">
      <w:pPr>
        <w:pStyle w:val="PL"/>
      </w:pPr>
      <w:r>
        <w:t xml:space="preserve">          enum Ut ;</w:t>
      </w:r>
    </w:p>
    <w:p w14:paraId="7D73841B" w14:textId="77777777" w:rsidR="008A7F8F" w:rsidRDefault="008A7F8F" w:rsidP="008A7F8F">
      <w:pPr>
        <w:pStyle w:val="PL"/>
      </w:pPr>
      <w:r>
        <w:t xml:space="preserve">        }</w:t>
      </w:r>
    </w:p>
    <w:p w14:paraId="53A00DCC" w14:textId="77777777" w:rsidR="008A7F8F" w:rsidRDefault="008A7F8F" w:rsidP="008A7F8F">
      <w:pPr>
        <w:pStyle w:val="PL"/>
      </w:pPr>
      <w:r>
        <w:t xml:space="preserve">      }</w:t>
      </w:r>
    </w:p>
    <w:p w14:paraId="3E3E2D0B" w14:textId="77777777" w:rsidR="008A7F8F" w:rsidRDefault="008A7F8F" w:rsidP="008A7F8F">
      <w:pPr>
        <w:pStyle w:val="PL"/>
      </w:pPr>
      <w:r>
        <w:t xml:space="preserve">      leaf-list HSSInterfaces {</w:t>
      </w:r>
    </w:p>
    <w:p w14:paraId="7252C1FB" w14:textId="77777777" w:rsidR="008A7F8F" w:rsidRDefault="008A7F8F" w:rsidP="008A7F8F">
      <w:pPr>
        <w:pStyle w:val="PL"/>
      </w:pPr>
      <w:r>
        <w:t xml:space="preserve">        type enumeration {</w:t>
      </w:r>
    </w:p>
    <w:p w14:paraId="6BE8A2DB" w14:textId="77777777" w:rsidR="008A7F8F" w:rsidRDefault="008A7F8F" w:rsidP="008A7F8F">
      <w:pPr>
        <w:pStyle w:val="PL"/>
      </w:pPr>
      <w:r>
        <w:t xml:space="preserve">          enum MAP-C ;</w:t>
      </w:r>
    </w:p>
    <w:p w14:paraId="56BCA252" w14:textId="77777777" w:rsidR="008A7F8F" w:rsidRDefault="008A7F8F" w:rsidP="008A7F8F">
      <w:pPr>
        <w:pStyle w:val="PL"/>
      </w:pPr>
      <w:r>
        <w:t xml:space="preserve">          enum MAP-D ;</w:t>
      </w:r>
    </w:p>
    <w:p w14:paraId="1DABF9E2" w14:textId="77777777" w:rsidR="008A7F8F" w:rsidRDefault="008A7F8F" w:rsidP="008A7F8F">
      <w:pPr>
        <w:pStyle w:val="PL"/>
      </w:pPr>
      <w:r>
        <w:t xml:space="preserve">          enum Gc ;</w:t>
      </w:r>
    </w:p>
    <w:p w14:paraId="699E21A0" w14:textId="77777777" w:rsidR="008A7F8F" w:rsidRDefault="008A7F8F" w:rsidP="008A7F8F">
      <w:pPr>
        <w:pStyle w:val="PL"/>
      </w:pPr>
      <w:r>
        <w:t xml:space="preserve">          enum Gr ;</w:t>
      </w:r>
    </w:p>
    <w:p w14:paraId="727CDEC0" w14:textId="77777777" w:rsidR="008A7F8F" w:rsidRDefault="008A7F8F" w:rsidP="008A7F8F">
      <w:pPr>
        <w:pStyle w:val="PL"/>
      </w:pPr>
      <w:r>
        <w:t xml:space="preserve">          enum Cx ;</w:t>
      </w:r>
    </w:p>
    <w:p w14:paraId="3B7A4D9B" w14:textId="77777777" w:rsidR="008A7F8F" w:rsidRDefault="008A7F8F" w:rsidP="008A7F8F">
      <w:pPr>
        <w:pStyle w:val="PL"/>
      </w:pPr>
      <w:r>
        <w:t xml:space="preserve">          enum S6d ;</w:t>
      </w:r>
    </w:p>
    <w:p w14:paraId="5E0015D6" w14:textId="77777777" w:rsidR="008A7F8F" w:rsidRDefault="008A7F8F" w:rsidP="008A7F8F">
      <w:pPr>
        <w:pStyle w:val="PL"/>
      </w:pPr>
      <w:r>
        <w:t xml:space="preserve">          enum S6a ;</w:t>
      </w:r>
    </w:p>
    <w:p w14:paraId="4452AD7A" w14:textId="77777777" w:rsidR="008A7F8F" w:rsidRDefault="008A7F8F" w:rsidP="008A7F8F">
      <w:pPr>
        <w:pStyle w:val="PL"/>
      </w:pPr>
      <w:r>
        <w:t xml:space="preserve">          enum Sh ;</w:t>
      </w:r>
    </w:p>
    <w:p w14:paraId="32D5E907" w14:textId="77777777" w:rsidR="008A7F8F" w:rsidRDefault="008A7F8F" w:rsidP="008A7F8F">
      <w:pPr>
        <w:pStyle w:val="PL"/>
      </w:pPr>
      <w:r>
        <w:t xml:space="preserve">        }</w:t>
      </w:r>
    </w:p>
    <w:p w14:paraId="535984DD" w14:textId="77777777" w:rsidR="008A7F8F" w:rsidRDefault="008A7F8F" w:rsidP="008A7F8F">
      <w:pPr>
        <w:pStyle w:val="PL"/>
      </w:pPr>
      <w:r>
        <w:t xml:space="preserve">      }</w:t>
      </w:r>
    </w:p>
    <w:p w14:paraId="2C4AEB87" w14:textId="77777777" w:rsidR="008A7F8F" w:rsidRDefault="008A7F8F" w:rsidP="008A7F8F">
      <w:pPr>
        <w:pStyle w:val="PL"/>
      </w:pPr>
      <w:r>
        <w:t xml:space="preserve">      leaf-list EIRInterfaces {</w:t>
      </w:r>
    </w:p>
    <w:p w14:paraId="513A5A55" w14:textId="77777777" w:rsidR="008A7F8F" w:rsidRDefault="008A7F8F" w:rsidP="008A7F8F">
      <w:pPr>
        <w:pStyle w:val="PL"/>
      </w:pPr>
      <w:r>
        <w:t xml:space="preserve">        type enumeration {</w:t>
      </w:r>
    </w:p>
    <w:p w14:paraId="46A842E0" w14:textId="77777777" w:rsidR="008A7F8F" w:rsidRDefault="008A7F8F" w:rsidP="008A7F8F">
      <w:pPr>
        <w:pStyle w:val="PL"/>
      </w:pPr>
      <w:r>
        <w:t xml:space="preserve">          enum MAP-F ;</w:t>
      </w:r>
    </w:p>
    <w:p w14:paraId="401A569A" w14:textId="77777777" w:rsidR="008A7F8F" w:rsidRDefault="008A7F8F" w:rsidP="008A7F8F">
      <w:pPr>
        <w:pStyle w:val="PL"/>
      </w:pPr>
      <w:r>
        <w:t xml:space="preserve">          enum S13 ;</w:t>
      </w:r>
    </w:p>
    <w:p w14:paraId="4D7939DF" w14:textId="77777777" w:rsidR="008A7F8F" w:rsidRDefault="008A7F8F" w:rsidP="008A7F8F">
      <w:pPr>
        <w:pStyle w:val="PL"/>
      </w:pPr>
      <w:r>
        <w:t xml:space="preserve">          enum MAP-Gf ;</w:t>
      </w:r>
    </w:p>
    <w:p w14:paraId="3EADF761" w14:textId="77777777" w:rsidR="008A7F8F" w:rsidRDefault="008A7F8F" w:rsidP="008A7F8F">
      <w:pPr>
        <w:pStyle w:val="PL"/>
      </w:pPr>
      <w:r>
        <w:t xml:space="preserve">        }</w:t>
      </w:r>
    </w:p>
    <w:p w14:paraId="32F81623" w14:textId="77777777" w:rsidR="008A7F8F" w:rsidRDefault="008A7F8F" w:rsidP="008A7F8F">
      <w:pPr>
        <w:pStyle w:val="PL"/>
      </w:pPr>
      <w:r>
        <w:t xml:space="preserve">      }</w:t>
      </w:r>
    </w:p>
    <w:p w14:paraId="727604A5" w14:textId="77777777" w:rsidR="008A7F8F" w:rsidRDefault="008A7F8F" w:rsidP="008A7F8F">
      <w:pPr>
        <w:pStyle w:val="PL"/>
      </w:pPr>
      <w:r>
        <w:t xml:space="preserve">      leaf-list BM-SCInterfaces {</w:t>
      </w:r>
    </w:p>
    <w:p w14:paraId="349D162B" w14:textId="77777777" w:rsidR="008A7F8F" w:rsidRDefault="008A7F8F" w:rsidP="008A7F8F">
      <w:pPr>
        <w:pStyle w:val="PL"/>
      </w:pPr>
      <w:r>
        <w:t xml:space="preserve">        type enumeration {</w:t>
      </w:r>
    </w:p>
    <w:p w14:paraId="09683C93" w14:textId="77777777" w:rsidR="008A7F8F" w:rsidRDefault="008A7F8F" w:rsidP="008A7F8F">
      <w:pPr>
        <w:pStyle w:val="PL"/>
      </w:pPr>
      <w:r>
        <w:t xml:space="preserve">          enum Gmb ;</w:t>
      </w:r>
    </w:p>
    <w:p w14:paraId="7EE89BC8" w14:textId="77777777" w:rsidR="008A7F8F" w:rsidRDefault="008A7F8F" w:rsidP="008A7F8F">
      <w:pPr>
        <w:pStyle w:val="PL"/>
      </w:pPr>
      <w:r>
        <w:t xml:space="preserve">        }</w:t>
      </w:r>
    </w:p>
    <w:p w14:paraId="3CAD3354" w14:textId="77777777" w:rsidR="008A7F8F" w:rsidRDefault="008A7F8F" w:rsidP="008A7F8F">
      <w:pPr>
        <w:pStyle w:val="PL"/>
      </w:pPr>
      <w:r>
        <w:t xml:space="preserve">      }</w:t>
      </w:r>
    </w:p>
    <w:p w14:paraId="5B96F81A" w14:textId="77777777" w:rsidR="008A7F8F" w:rsidRDefault="008A7F8F" w:rsidP="008A7F8F">
      <w:pPr>
        <w:pStyle w:val="PL"/>
      </w:pPr>
      <w:r>
        <w:t xml:space="preserve">      leaf-list MMEInterfaces {</w:t>
      </w:r>
    </w:p>
    <w:p w14:paraId="49B8EE70" w14:textId="77777777" w:rsidR="008A7F8F" w:rsidRDefault="008A7F8F" w:rsidP="008A7F8F">
      <w:pPr>
        <w:pStyle w:val="PL"/>
      </w:pPr>
      <w:r>
        <w:t xml:space="preserve">        type enumeration {</w:t>
      </w:r>
    </w:p>
    <w:p w14:paraId="56A0153B" w14:textId="77777777" w:rsidR="008A7F8F" w:rsidRDefault="008A7F8F" w:rsidP="008A7F8F">
      <w:pPr>
        <w:pStyle w:val="PL"/>
      </w:pPr>
      <w:r>
        <w:t xml:space="preserve">          enum S1-MME ;</w:t>
      </w:r>
    </w:p>
    <w:p w14:paraId="565B4A67" w14:textId="77777777" w:rsidR="008A7F8F" w:rsidRDefault="008A7F8F" w:rsidP="008A7F8F">
      <w:pPr>
        <w:pStyle w:val="PL"/>
      </w:pPr>
      <w:r>
        <w:t xml:space="preserve">          enum S3 ;</w:t>
      </w:r>
    </w:p>
    <w:p w14:paraId="074246AF" w14:textId="77777777" w:rsidR="008A7F8F" w:rsidRDefault="008A7F8F" w:rsidP="008A7F8F">
      <w:pPr>
        <w:pStyle w:val="PL"/>
      </w:pPr>
      <w:r>
        <w:lastRenderedPageBreak/>
        <w:t xml:space="preserve">          enum S6a ;</w:t>
      </w:r>
    </w:p>
    <w:p w14:paraId="149E6551" w14:textId="77777777" w:rsidR="008A7F8F" w:rsidRDefault="008A7F8F" w:rsidP="008A7F8F">
      <w:pPr>
        <w:pStyle w:val="PL"/>
      </w:pPr>
      <w:r>
        <w:t xml:space="preserve">          enum S10 ;</w:t>
      </w:r>
    </w:p>
    <w:p w14:paraId="1BA1A1AE" w14:textId="77777777" w:rsidR="008A7F8F" w:rsidRDefault="008A7F8F" w:rsidP="008A7F8F">
      <w:pPr>
        <w:pStyle w:val="PL"/>
      </w:pPr>
      <w:r>
        <w:t xml:space="preserve">          enum S11 ;</w:t>
      </w:r>
    </w:p>
    <w:p w14:paraId="22C44E1B" w14:textId="77777777" w:rsidR="008A7F8F" w:rsidRDefault="008A7F8F" w:rsidP="008A7F8F">
      <w:pPr>
        <w:pStyle w:val="PL"/>
      </w:pPr>
      <w:r>
        <w:t xml:space="preserve">          enum S13 ;</w:t>
      </w:r>
    </w:p>
    <w:p w14:paraId="5FF516A2" w14:textId="77777777" w:rsidR="008A7F8F" w:rsidRDefault="008A7F8F" w:rsidP="008A7F8F">
      <w:pPr>
        <w:pStyle w:val="PL"/>
      </w:pPr>
      <w:r>
        <w:t xml:space="preserve">        }</w:t>
      </w:r>
    </w:p>
    <w:p w14:paraId="587220DD" w14:textId="77777777" w:rsidR="008A7F8F" w:rsidRDefault="008A7F8F" w:rsidP="008A7F8F">
      <w:pPr>
        <w:pStyle w:val="PL"/>
      </w:pPr>
      <w:r>
        <w:t xml:space="preserve">      }</w:t>
      </w:r>
    </w:p>
    <w:p w14:paraId="2D639A39" w14:textId="77777777" w:rsidR="008A7F8F" w:rsidRDefault="008A7F8F" w:rsidP="008A7F8F">
      <w:pPr>
        <w:pStyle w:val="PL"/>
      </w:pPr>
      <w:r>
        <w:t xml:space="preserve">      leaf-list SGWInterfaces {</w:t>
      </w:r>
    </w:p>
    <w:p w14:paraId="612051AD" w14:textId="77777777" w:rsidR="008A7F8F" w:rsidRDefault="008A7F8F" w:rsidP="008A7F8F">
      <w:pPr>
        <w:pStyle w:val="PL"/>
      </w:pPr>
      <w:r>
        <w:t xml:space="preserve">        type enumeration {</w:t>
      </w:r>
    </w:p>
    <w:p w14:paraId="2FEA32F0" w14:textId="77777777" w:rsidR="008A7F8F" w:rsidRDefault="008A7F8F" w:rsidP="008A7F8F">
      <w:pPr>
        <w:pStyle w:val="PL"/>
      </w:pPr>
      <w:r>
        <w:t xml:space="preserve">          enum S4 ;</w:t>
      </w:r>
    </w:p>
    <w:p w14:paraId="46B0F9E7" w14:textId="77777777" w:rsidR="008A7F8F" w:rsidRDefault="008A7F8F" w:rsidP="008A7F8F">
      <w:pPr>
        <w:pStyle w:val="PL"/>
      </w:pPr>
      <w:r>
        <w:t xml:space="preserve">          enum S5 ;</w:t>
      </w:r>
    </w:p>
    <w:p w14:paraId="0E6FEF28" w14:textId="77777777" w:rsidR="008A7F8F" w:rsidRDefault="008A7F8F" w:rsidP="008A7F8F">
      <w:pPr>
        <w:pStyle w:val="PL"/>
      </w:pPr>
      <w:r>
        <w:t xml:space="preserve">          enum S8 ;</w:t>
      </w:r>
    </w:p>
    <w:p w14:paraId="77369C02" w14:textId="77777777" w:rsidR="008A7F8F" w:rsidRDefault="008A7F8F" w:rsidP="008A7F8F">
      <w:pPr>
        <w:pStyle w:val="PL"/>
      </w:pPr>
      <w:r>
        <w:t xml:space="preserve">          enum S11 ;</w:t>
      </w:r>
    </w:p>
    <w:p w14:paraId="050BE7B3" w14:textId="77777777" w:rsidR="008A7F8F" w:rsidRDefault="008A7F8F" w:rsidP="008A7F8F">
      <w:pPr>
        <w:pStyle w:val="PL"/>
      </w:pPr>
      <w:r>
        <w:t xml:space="preserve">          enum Gxc ;</w:t>
      </w:r>
    </w:p>
    <w:p w14:paraId="34C471F4" w14:textId="77777777" w:rsidR="008A7F8F" w:rsidRDefault="008A7F8F" w:rsidP="008A7F8F">
      <w:pPr>
        <w:pStyle w:val="PL"/>
      </w:pPr>
      <w:r>
        <w:t xml:space="preserve">        }</w:t>
      </w:r>
    </w:p>
    <w:p w14:paraId="6F5472C2" w14:textId="77777777" w:rsidR="008A7F8F" w:rsidRDefault="008A7F8F" w:rsidP="008A7F8F">
      <w:pPr>
        <w:pStyle w:val="PL"/>
      </w:pPr>
      <w:r>
        <w:t xml:space="preserve">      }</w:t>
      </w:r>
    </w:p>
    <w:p w14:paraId="15C36382" w14:textId="77777777" w:rsidR="008A7F8F" w:rsidRDefault="008A7F8F" w:rsidP="008A7F8F">
      <w:pPr>
        <w:pStyle w:val="PL"/>
      </w:pPr>
      <w:r>
        <w:t xml:space="preserve">      leaf-list PDN_GWInterfaces {</w:t>
      </w:r>
    </w:p>
    <w:p w14:paraId="03CD1C6A" w14:textId="77777777" w:rsidR="008A7F8F" w:rsidRDefault="008A7F8F" w:rsidP="008A7F8F">
      <w:pPr>
        <w:pStyle w:val="PL"/>
      </w:pPr>
      <w:r>
        <w:t xml:space="preserve">        type enumeration {</w:t>
      </w:r>
    </w:p>
    <w:p w14:paraId="6EC7CC19" w14:textId="77777777" w:rsidR="008A7F8F" w:rsidRDefault="008A7F8F" w:rsidP="008A7F8F">
      <w:pPr>
        <w:pStyle w:val="PL"/>
      </w:pPr>
      <w:r>
        <w:t xml:space="preserve">          enum S2a ;</w:t>
      </w:r>
    </w:p>
    <w:p w14:paraId="01EDC0C4" w14:textId="77777777" w:rsidR="008A7F8F" w:rsidRDefault="008A7F8F" w:rsidP="008A7F8F">
      <w:pPr>
        <w:pStyle w:val="PL"/>
      </w:pPr>
      <w:r>
        <w:t xml:space="preserve">          enum S2b ;</w:t>
      </w:r>
    </w:p>
    <w:p w14:paraId="1908BF0D" w14:textId="77777777" w:rsidR="008A7F8F" w:rsidRDefault="008A7F8F" w:rsidP="008A7F8F">
      <w:pPr>
        <w:pStyle w:val="PL"/>
      </w:pPr>
      <w:r>
        <w:t xml:space="preserve">          enum S2c ;</w:t>
      </w:r>
    </w:p>
    <w:p w14:paraId="7F9610C4" w14:textId="77777777" w:rsidR="008A7F8F" w:rsidRDefault="008A7F8F" w:rsidP="008A7F8F">
      <w:pPr>
        <w:pStyle w:val="PL"/>
      </w:pPr>
      <w:r>
        <w:t xml:space="preserve">          enum S5 ;</w:t>
      </w:r>
    </w:p>
    <w:p w14:paraId="3B0E2524" w14:textId="77777777" w:rsidR="008A7F8F" w:rsidRDefault="008A7F8F" w:rsidP="008A7F8F">
      <w:pPr>
        <w:pStyle w:val="PL"/>
      </w:pPr>
      <w:r>
        <w:t xml:space="preserve">          enum S6b ;</w:t>
      </w:r>
    </w:p>
    <w:p w14:paraId="28B3AC53" w14:textId="77777777" w:rsidR="008A7F8F" w:rsidRDefault="008A7F8F" w:rsidP="008A7F8F">
      <w:pPr>
        <w:pStyle w:val="PL"/>
      </w:pPr>
      <w:r>
        <w:t xml:space="preserve">          enum Gx ;</w:t>
      </w:r>
    </w:p>
    <w:p w14:paraId="0FE6A241" w14:textId="77777777" w:rsidR="008A7F8F" w:rsidRDefault="008A7F8F" w:rsidP="008A7F8F">
      <w:pPr>
        <w:pStyle w:val="PL"/>
      </w:pPr>
      <w:r>
        <w:t xml:space="preserve">          enum S8 ;</w:t>
      </w:r>
    </w:p>
    <w:p w14:paraId="1DEB50A3" w14:textId="77777777" w:rsidR="008A7F8F" w:rsidRDefault="008A7F8F" w:rsidP="008A7F8F">
      <w:pPr>
        <w:pStyle w:val="PL"/>
      </w:pPr>
      <w:r>
        <w:t xml:space="preserve">          enum SGi ;</w:t>
      </w:r>
    </w:p>
    <w:p w14:paraId="67813975" w14:textId="77777777" w:rsidR="008A7F8F" w:rsidRDefault="008A7F8F" w:rsidP="008A7F8F">
      <w:pPr>
        <w:pStyle w:val="PL"/>
      </w:pPr>
      <w:r>
        <w:t xml:space="preserve">        }</w:t>
      </w:r>
    </w:p>
    <w:p w14:paraId="638618D7" w14:textId="77777777" w:rsidR="008A7F8F" w:rsidRDefault="008A7F8F" w:rsidP="008A7F8F">
      <w:pPr>
        <w:pStyle w:val="PL"/>
      </w:pPr>
      <w:r>
        <w:t xml:space="preserve">      }</w:t>
      </w:r>
    </w:p>
    <w:p w14:paraId="2A73DA0E" w14:textId="77777777" w:rsidR="008A7F8F" w:rsidRDefault="008A7F8F" w:rsidP="008A7F8F">
      <w:pPr>
        <w:pStyle w:val="PL"/>
      </w:pPr>
      <w:r>
        <w:t xml:space="preserve">      leaf-list eNBInterfaces {</w:t>
      </w:r>
    </w:p>
    <w:p w14:paraId="39811EC8" w14:textId="77777777" w:rsidR="008A7F8F" w:rsidRDefault="008A7F8F" w:rsidP="008A7F8F">
      <w:pPr>
        <w:pStyle w:val="PL"/>
      </w:pPr>
      <w:r>
        <w:t xml:space="preserve">        type enumeration {</w:t>
      </w:r>
    </w:p>
    <w:p w14:paraId="2986B460" w14:textId="77777777" w:rsidR="008A7F8F" w:rsidRDefault="008A7F8F" w:rsidP="008A7F8F">
      <w:pPr>
        <w:pStyle w:val="PL"/>
      </w:pPr>
      <w:r>
        <w:t xml:space="preserve">          enum S1-MME ;</w:t>
      </w:r>
    </w:p>
    <w:p w14:paraId="2FC298EC" w14:textId="77777777" w:rsidR="008A7F8F" w:rsidRDefault="008A7F8F" w:rsidP="008A7F8F">
      <w:pPr>
        <w:pStyle w:val="PL"/>
      </w:pPr>
      <w:r>
        <w:t xml:space="preserve">          enum X2 ;</w:t>
      </w:r>
    </w:p>
    <w:p w14:paraId="57716B9A" w14:textId="77777777" w:rsidR="008A7F8F" w:rsidRDefault="008A7F8F" w:rsidP="008A7F8F">
      <w:pPr>
        <w:pStyle w:val="PL"/>
      </w:pPr>
      <w:r>
        <w:t xml:space="preserve">        }</w:t>
      </w:r>
    </w:p>
    <w:p w14:paraId="3539D2EE" w14:textId="77777777" w:rsidR="008A7F8F" w:rsidRDefault="008A7F8F" w:rsidP="008A7F8F">
      <w:pPr>
        <w:pStyle w:val="PL"/>
      </w:pPr>
      <w:r>
        <w:t xml:space="preserve">      }</w:t>
      </w:r>
    </w:p>
    <w:p w14:paraId="065DC217" w14:textId="77777777" w:rsidR="008A7F8F" w:rsidRDefault="008A7F8F" w:rsidP="008A7F8F">
      <w:pPr>
        <w:pStyle w:val="PL"/>
      </w:pPr>
      <w:r>
        <w:t xml:space="preserve">      leaf-list en-gNBInterfaces {</w:t>
      </w:r>
    </w:p>
    <w:p w14:paraId="55EBA6B9" w14:textId="77777777" w:rsidR="008A7F8F" w:rsidRDefault="008A7F8F" w:rsidP="008A7F8F">
      <w:pPr>
        <w:pStyle w:val="PL"/>
      </w:pPr>
      <w:r>
        <w:t xml:space="preserve">        type enumeration {</w:t>
      </w:r>
    </w:p>
    <w:p w14:paraId="4C67F427" w14:textId="77777777" w:rsidR="008A7F8F" w:rsidRDefault="008A7F8F" w:rsidP="008A7F8F">
      <w:pPr>
        <w:pStyle w:val="PL"/>
      </w:pPr>
      <w:r>
        <w:t xml:space="preserve">          enum S1-MME ;</w:t>
      </w:r>
    </w:p>
    <w:p w14:paraId="4B0E5A0E" w14:textId="77777777" w:rsidR="008A7F8F" w:rsidRDefault="008A7F8F" w:rsidP="008A7F8F">
      <w:pPr>
        <w:pStyle w:val="PL"/>
      </w:pPr>
      <w:r>
        <w:t xml:space="preserve">          enum X2 ;</w:t>
      </w:r>
    </w:p>
    <w:p w14:paraId="00A1956B" w14:textId="77777777" w:rsidR="008A7F8F" w:rsidRDefault="008A7F8F" w:rsidP="008A7F8F">
      <w:pPr>
        <w:pStyle w:val="PL"/>
      </w:pPr>
      <w:r>
        <w:t xml:space="preserve">          enum Uu ;</w:t>
      </w:r>
    </w:p>
    <w:p w14:paraId="51EDE48A" w14:textId="77777777" w:rsidR="008A7F8F" w:rsidRDefault="008A7F8F" w:rsidP="008A7F8F">
      <w:pPr>
        <w:pStyle w:val="PL"/>
      </w:pPr>
      <w:r>
        <w:t xml:space="preserve">          enum F1-C ;</w:t>
      </w:r>
    </w:p>
    <w:p w14:paraId="2E656497" w14:textId="77777777" w:rsidR="008A7F8F" w:rsidRDefault="008A7F8F" w:rsidP="008A7F8F">
      <w:pPr>
        <w:pStyle w:val="PL"/>
      </w:pPr>
      <w:r>
        <w:t xml:space="preserve">          enum E1 ;</w:t>
      </w:r>
    </w:p>
    <w:p w14:paraId="02D0CDB9" w14:textId="77777777" w:rsidR="008A7F8F" w:rsidRDefault="008A7F8F" w:rsidP="008A7F8F">
      <w:pPr>
        <w:pStyle w:val="PL"/>
      </w:pPr>
      <w:r>
        <w:t xml:space="preserve">        }</w:t>
      </w:r>
    </w:p>
    <w:p w14:paraId="1F70F605" w14:textId="77777777" w:rsidR="008A7F8F" w:rsidRDefault="008A7F8F" w:rsidP="008A7F8F">
      <w:pPr>
        <w:pStyle w:val="PL"/>
      </w:pPr>
      <w:r>
        <w:t xml:space="preserve">      }</w:t>
      </w:r>
    </w:p>
    <w:p w14:paraId="4B9AE00E" w14:textId="77777777" w:rsidR="008A7F8F" w:rsidRDefault="008A7F8F" w:rsidP="008A7F8F">
      <w:pPr>
        <w:pStyle w:val="PL"/>
      </w:pPr>
      <w:r>
        <w:t xml:space="preserve">      leaf-list AMFInterfaces {</w:t>
      </w:r>
    </w:p>
    <w:p w14:paraId="0F925972" w14:textId="77777777" w:rsidR="008A7F8F" w:rsidRDefault="008A7F8F" w:rsidP="008A7F8F">
      <w:pPr>
        <w:pStyle w:val="PL"/>
      </w:pPr>
      <w:r>
        <w:t xml:space="preserve">        type enumeration {</w:t>
      </w:r>
    </w:p>
    <w:p w14:paraId="7C7E3484" w14:textId="77777777" w:rsidR="008A7F8F" w:rsidRDefault="008A7F8F" w:rsidP="008A7F8F">
      <w:pPr>
        <w:pStyle w:val="PL"/>
      </w:pPr>
      <w:r>
        <w:t xml:space="preserve">          enum N1 ;</w:t>
      </w:r>
    </w:p>
    <w:p w14:paraId="10B19E72" w14:textId="77777777" w:rsidR="008A7F8F" w:rsidRDefault="008A7F8F" w:rsidP="008A7F8F">
      <w:pPr>
        <w:pStyle w:val="PL"/>
      </w:pPr>
      <w:r>
        <w:t xml:space="preserve">          enum N2 ;</w:t>
      </w:r>
    </w:p>
    <w:p w14:paraId="091843E0" w14:textId="77777777" w:rsidR="008A7F8F" w:rsidRDefault="008A7F8F" w:rsidP="008A7F8F">
      <w:pPr>
        <w:pStyle w:val="PL"/>
      </w:pPr>
      <w:r>
        <w:t xml:space="preserve">          enum N8 ;</w:t>
      </w:r>
    </w:p>
    <w:p w14:paraId="02F08E4B" w14:textId="77777777" w:rsidR="008A7F8F" w:rsidRDefault="008A7F8F" w:rsidP="008A7F8F">
      <w:pPr>
        <w:pStyle w:val="PL"/>
      </w:pPr>
      <w:r>
        <w:t xml:space="preserve">          enum N11 ;</w:t>
      </w:r>
    </w:p>
    <w:p w14:paraId="618F8346" w14:textId="77777777" w:rsidR="008A7F8F" w:rsidRDefault="008A7F8F" w:rsidP="008A7F8F">
      <w:pPr>
        <w:pStyle w:val="PL"/>
      </w:pPr>
      <w:r>
        <w:t xml:space="preserve">          enum N12 ;</w:t>
      </w:r>
    </w:p>
    <w:p w14:paraId="59ABFED4" w14:textId="77777777" w:rsidR="008A7F8F" w:rsidRDefault="008A7F8F" w:rsidP="008A7F8F">
      <w:pPr>
        <w:pStyle w:val="PL"/>
      </w:pPr>
      <w:r>
        <w:t xml:space="preserve">          enum N14 ;</w:t>
      </w:r>
    </w:p>
    <w:p w14:paraId="365BF929" w14:textId="77777777" w:rsidR="008A7F8F" w:rsidRDefault="008A7F8F" w:rsidP="008A7F8F">
      <w:pPr>
        <w:pStyle w:val="PL"/>
      </w:pPr>
      <w:r>
        <w:t xml:space="preserve">          enum N15 ;</w:t>
      </w:r>
    </w:p>
    <w:p w14:paraId="01727430" w14:textId="77777777" w:rsidR="008A7F8F" w:rsidRDefault="008A7F8F" w:rsidP="008A7F8F">
      <w:pPr>
        <w:pStyle w:val="PL"/>
      </w:pPr>
      <w:r>
        <w:t xml:space="preserve">          enum N20 ;</w:t>
      </w:r>
    </w:p>
    <w:p w14:paraId="1EE00432" w14:textId="77777777" w:rsidR="008A7F8F" w:rsidRDefault="008A7F8F" w:rsidP="008A7F8F">
      <w:pPr>
        <w:pStyle w:val="PL"/>
      </w:pPr>
      <w:r>
        <w:t xml:space="preserve">          enum N22 ;</w:t>
      </w:r>
    </w:p>
    <w:p w14:paraId="130DB2D5" w14:textId="77777777" w:rsidR="008A7F8F" w:rsidRDefault="008A7F8F" w:rsidP="008A7F8F">
      <w:pPr>
        <w:pStyle w:val="PL"/>
      </w:pPr>
      <w:r>
        <w:t xml:space="preserve">          enum N26 ;</w:t>
      </w:r>
    </w:p>
    <w:p w14:paraId="0F924AFE" w14:textId="77777777" w:rsidR="008A7F8F" w:rsidRDefault="008A7F8F" w:rsidP="008A7F8F">
      <w:pPr>
        <w:pStyle w:val="PL"/>
      </w:pPr>
      <w:r>
        <w:t xml:space="preserve">        }</w:t>
      </w:r>
    </w:p>
    <w:p w14:paraId="7A53B78B" w14:textId="77777777" w:rsidR="008A7F8F" w:rsidRDefault="008A7F8F" w:rsidP="008A7F8F">
      <w:pPr>
        <w:pStyle w:val="PL"/>
      </w:pPr>
      <w:r>
        <w:t xml:space="preserve">      }</w:t>
      </w:r>
    </w:p>
    <w:p w14:paraId="78B539B4" w14:textId="77777777" w:rsidR="008A7F8F" w:rsidRDefault="008A7F8F" w:rsidP="008A7F8F">
      <w:pPr>
        <w:pStyle w:val="PL"/>
      </w:pPr>
      <w:r>
        <w:t xml:space="preserve">      leaf-list AUSFInterfaces {</w:t>
      </w:r>
    </w:p>
    <w:p w14:paraId="5B73ADB1" w14:textId="77777777" w:rsidR="008A7F8F" w:rsidRDefault="008A7F8F" w:rsidP="008A7F8F">
      <w:pPr>
        <w:pStyle w:val="PL"/>
      </w:pPr>
      <w:r>
        <w:t xml:space="preserve">        type enumeration {</w:t>
      </w:r>
    </w:p>
    <w:p w14:paraId="7FDB5084" w14:textId="77777777" w:rsidR="008A7F8F" w:rsidRDefault="008A7F8F" w:rsidP="008A7F8F">
      <w:pPr>
        <w:pStyle w:val="PL"/>
      </w:pPr>
      <w:r>
        <w:t xml:space="preserve">          enum N12 ;</w:t>
      </w:r>
    </w:p>
    <w:p w14:paraId="1BACC367" w14:textId="77777777" w:rsidR="008A7F8F" w:rsidRDefault="008A7F8F" w:rsidP="008A7F8F">
      <w:pPr>
        <w:pStyle w:val="PL"/>
      </w:pPr>
      <w:r>
        <w:t xml:space="preserve">          enum N13 ;</w:t>
      </w:r>
    </w:p>
    <w:p w14:paraId="4DD10C2D" w14:textId="77777777" w:rsidR="008A7F8F" w:rsidRDefault="008A7F8F" w:rsidP="008A7F8F">
      <w:pPr>
        <w:pStyle w:val="PL"/>
      </w:pPr>
      <w:r>
        <w:t xml:space="preserve">        }</w:t>
      </w:r>
    </w:p>
    <w:p w14:paraId="67CCF84E" w14:textId="77777777" w:rsidR="008A7F8F" w:rsidRDefault="008A7F8F" w:rsidP="008A7F8F">
      <w:pPr>
        <w:pStyle w:val="PL"/>
      </w:pPr>
      <w:r>
        <w:t xml:space="preserve">      }</w:t>
      </w:r>
    </w:p>
    <w:p w14:paraId="3D5EBFFF" w14:textId="77777777" w:rsidR="008A7F8F" w:rsidRDefault="008A7F8F" w:rsidP="008A7F8F">
      <w:pPr>
        <w:pStyle w:val="PL"/>
      </w:pPr>
      <w:r>
        <w:t xml:space="preserve">      leaf-list NEFInterfaces {</w:t>
      </w:r>
    </w:p>
    <w:p w14:paraId="76F8768B" w14:textId="77777777" w:rsidR="008A7F8F" w:rsidRDefault="008A7F8F" w:rsidP="008A7F8F">
      <w:pPr>
        <w:pStyle w:val="PL"/>
      </w:pPr>
      <w:r>
        <w:t xml:space="preserve">        type enumeration {</w:t>
      </w:r>
    </w:p>
    <w:p w14:paraId="34E8BBB1" w14:textId="77777777" w:rsidR="008A7F8F" w:rsidRDefault="008A7F8F" w:rsidP="008A7F8F">
      <w:pPr>
        <w:pStyle w:val="PL"/>
      </w:pPr>
      <w:r>
        <w:t xml:space="preserve">          enum N29 ;</w:t>
      </w:r>
    </w:p>
    <w:p w14:paraId="5F753F41" w14:textId="77777777" w:rsidR="008A7F8F" w:rsidRDefault="008A7F8F" w:rsidP="008A7F8F">
      <w:pPr>
        <w:pStyle w:val="PL"/>
      </w:pPr>
      <w:r>
        <w:t xml:space="preserve">          enum N30 ;</w:t>
      </w:r>
    </w:p>
    <w:p w14:paraId="3008852B" w14:textId="77777777" w:rsidR="008A7F8F" w:rsidRDefault="008A7F8F" w:rsidP="008A7F8F">
      <w:pPr>
        <w:pStyle w:val="PL"/>
      </w:pPr>
      <w:r>
        <w:t xml:space="preserve">          enum N33 ;</w:t>
      </w:r>
    </w:p>
    <w:p w14:paraId="51E99351" w14:textId="77777777" w:rsidR="008A7F8F" w:rsidRDefault="008A7F8F" w:rsidP="008A7F8F">
      <w:pPr>
        <w:pStyle w:val="PL"/>
      </w:pPr>
      <w:r>
        <w:t xml:space="preserve">        }</w:t>
      </w:r>
    </w:p>
    <w:p w14:paraId="08C57C52" w14:textId="77777777" w:rsidR="008A7F8F" w:rsidRDefault="008A7F8F" w:rsidP="008A7F8F">
      <w:pPr>
        <w:pStyle w:val="PL"/>
      </w:pPr>
      <w:r>
        <w:t xml:space="preserve">      }</w:t>
      </w:r>
    </w:p>
    <w:p w14:paraId="1B3F0CDD" w14:textId="77777777" w:rsidR="008A7F8F" w:rsidRDefault="008A7F8F" w:rsidP="008A7F8F">
      <w:pPr>
        <w:pStyle w:val="PL"/>
      </w:pPr>
      <w:r>
        <w:t xml:space="preserve">      leaf-list NRFInterfaces {</w:t>
      </w:r>
    </w:p>
    <w:p w14:paraId="5CDD412A" w14:textId="77777777" w:rsidR="008A7F8F" w:rsidRDefault="008A7F8F" w:rsidP="008A7F8F">
      <w:pPr>
        <w:pStyle w:val="PL"/>
      </w:pPr>
      <w:r>
        <w:t xml:space="preserve">        type enumeration {</w:t>
      </w:r>
    </w:p>
    <w:p w14:paraId="2F19E205" w14:textId="77777777" w:rsidR="008A7F8F" w:rsidRDefault="008A7F8F" w:rsidP="008A7F8F">
      <w:pPr>
        <w:pStyle w:val="PL"/>
      </w:pPr>
      <w:r>
        <w:t xml:space="preserve">          enum N27 ;</w:t>
      </w:r>
    </w:p>
    <w:p w14:paraId="0F0093AA" w14:textId="77777777" w:rsidR="008A7F8F" w:rsidRDefault="008A7F8F" w:rsidP="008A7F8F">
      <w:pPr>
        <w:pStyle w:val="PL"/>
      </w:pPr>
      <w:r>
        <w:t xml:space="preserve">        }</w:t>
      </w:r>
    </w:p>
    <w:p w14:paraId="242D9CED" w14:textId="77777777" w:rsidR="008A7F8F" w:rsidRDefault="008A7F8F" w:rsidP="008A7F8F">
      <w:pPr>
        <w:pStyle w:val="PL"/>
      </w:pPr>
      <w:r>
        <w:t xml:space="preserve">      }</w:t>
      </w:r>
    </w:p>
    <w:p w14:paraId="04EA0479" w14:textId="77777777" w:rsidR="008A7F8F" w:rsidRDefault="008A7F8F" w:rsidP="008A7F8F">
      <w:pPr>
        <w:pStyle w:val="PL"/>
      </w:pPr>
      <w:r>
        <w:t xml:space="preserve">      leaf-list NSSFInterfaces {</w:t>
      </w:r>
    </w:p>
    <w:p w14:paraId="20BA374D" w14:textId="77777777" w:rsidR="008A7F8F" w:rsidRDefault="008A7F8F" w:rsidP="008A7F8F">
      <w:pPr>
        <w:pStyle w:val="PL"/>
      </w:pPr>
      <w:r>
        <w:t xml:space="preserve">        type enumeration {</w:t>
      </w:r>
    </w:p>
    <w:p w14:paraId="22E8584C" w14:textId="77777777" w:rsidR="008A7F8F" w:rsidRDefault="008A7F8F" w:rsidP="008A7F8F">
      <w:pPr>
        <w:pStyle w:val="PL"/>
      </w:pPr>
      <w:r>
        <w:t xml:space="preserve">          enum N22 ;</w:t>
      </w:r>
    </w:p>
    <w:p w14:paraId="46900E7C" w14:textId="77777777" w:rsidR="008A7F8F" w:rsidRDefault="008A7F8F" w:rsidP="008A7F8F">
      <w:pPr>
        <w:pStyle w:val="PL"/>
      </w:pPr>
      <w:r>
        <w:t xml:space="preserve">          enum N31 ;</w:t>
      </w:r>
    </w:p>
    <w:p w14:paraId="1F8891B3" w14:textId="77777777" w:rsidR="008A7F8F" w:rsidRDefault="008A7F8F" w:rsidP="008A7F8F">
      <w:pPr>
        <w:pStyle w:val="PL"/>
      </w:pPr>
      <w:r>
        <w:lastRenderedPageBreak/>
        <w:t xml:space="preserve">        }</w:t>
      </w:r>
    </w:p>
    <w:p w14:paraId="554A5405" w14:textId="77777777" w:rsidR="008A7F8F" w:rsidRDefault="008A7F8F" w:rsidP="008A7F8F">
      <w:pPr>
        <w:pStyle w:val="PL"/>
      </w:pPr>
      <w:r>
        <w:t xml:space="preserve">      }</w:t>
      </w:r>
    </w:p>
    <w:p w14:paraId="1F863569" w14:textId="77777777" w:rsidR="008A7F8F" w:rsidRDefault="008A7F8F" w:rsidP="008A7F8F">
      <w:pPr>
        <w:pStyle w:val="PL"/>
      </w:pPr>
      <w:r>
        <w:t xml:space="preserve">      leaf-list PCFInterfaces {</w:t>
      </w:r>
    </w:p>
    <w:p w14:paraId="7ABBBEB4" w14:textId="77777777" w:rsidR="008A7F8F" w:rsidRDefault="008A7F8F" w:rsidP="008A7F8F">
      <w:pPr>
        <w:pStyle w:val="PL"/>
      </w:pPr>
      <w:r>
        <w:t xml:space="preserve">        type enumeration {</w:t>
      </w:r>
    </w:p>
    <w:p w14:paraId="0F8FFD20" w14:textId="77777777" w:rsidR="008A7F8F" w:rsidRDefault="008A7F8F" w:rsidP="008A7F8F">
      <w:pPr>
        <w:pStyle w:val="PL"/>
      </w:pPr>
      <w:r>
        <w:t xml:space="preserve">          enum N5 ;</w:t>
      </w:r>
    </w:p>
    <w:p w14:paraId="21EE604F" w14:textId="77777777" w:rsidR="008A7F8F" w:rsidRDefault="008A7F8F" w:rsidP="008A7F8F">
      <w:pPr>
        <w:pStyle w:val="PL"/>
      </w:pPr>
      <w:r>
        <w:t xml:space="preserve">          enum N7 ;</w:t>
      </w:r>
    </w:p>
    <w:p w14:paraId="50F18C91" w14:textId="77777777" w:rsidR="008A7F8F" w:rsidRDefault="008A7F8F" w:rsidP="008A7F8F">
      <w:pPr>
        <w:pStyle w:val="PL"/>
      </w:pPr>
      <w:r>
        <w:t xml:space="preserve">          enum N15 ;</w:t>
      </w:r>
    </w:p>
    <w:p w14:paraId="5DAA76A8" w14:textId="77777777" w:rsidR="008A7F8F" w:rsidRDefault="008A7F8F" w:rsidP="008A7F8F">
      <w:pPr>
        <w:pStyle w:val="PL"/>
      </w:pPr>
      <w:r>
        <w:t xml:space="preserve">        }</w:t>
      </w:r>
    </w:p>
    <w:p w14:paraId="6F96FF05" w14:textId="77777777" w:rsidR="008A7F8F" w:rsidRDefault="008A7F8F" w:rsidP="008A7F8F">
      <w:pPr>
        <w:pStyle w:val="PL"/>
      </w:pPr>
      <w:r>
        <w:t xml:space="preserve">      }</w:t>
      </w:r>
    </w:p>
    <w:p w14:paraId="0EC2438D" w14:textId="77777777" w:rsidR="008A7F8F" w:rsidRDefault="008A7F8F" w:rsidP="008A7F8F">
      <w:pPr>
        <w:pStyle w:val="PL"/>
      </w:pPr>
      <w:r>
        <w:t xml:space="preserve">      leaf-list SMFInterfaces {</w:t>
      </w:r>
    </w:p>
    <w:p w14:paraId="4DA63EE1" w14:textId="77777777" w:rsidR="008A7F8F" w:rsidRDefault="008A7F8F" w:rsidP="008A7F8F">
      <w:pPr>
        <w:pStyle w:val="PL"/>
      </w:pPr>
      <w:r>
        <w:t xml:space="preserve">        type enumeration {</w:t>
      </w:r>
    </w:p>
    <w:p w14:paraId="7DC72297" w14:textId="77777777" w:rsidR="008A7F8F" w:rsidRDefault="008A7F8F" w:rsidP="008A7F8F">
      <w:pPr>
        <w:pStyle w:val="PL"/>
      </w:pPr>
      <w:r>
        <w:t xml:space="preserve">          enum N4 ;</w:t>
      </w:r>
    </w:p>
    <w:p w14:paraId="5B86E76D" w14:textId="77777777" w:rsidR="008A7F8F" w:rsidRDefault="008A7F8F" w:rsidP="008A7F8F">
      <w:pPr>
        <w:pStyle w:val="PL"/>
      </w:pPr>
      <w:r>
        <w:t xml:space="preserve">          enum N7 ;</w:t>
      </w:r>
    </w:p>
    <w:p w14:paraId="61692214" w14:textId="77777777" w:rsidR="008A7F8F" w:rsidRDefault="008A7F8F" w:rsidP="008A7F8F">
      <w:pPr>
        <w:pStyle w:val="PL"/>
      </w:pPr>
      <w:r>
        <w:t xml:space="preserve">          enum N10 ;</w:t>
      </w:r>
    </w:p>
    <w:p w14:paraId="194D3F2C" w14:textId="77777777" w:rsidR="008A7F8F" w:rsidRDefault="008A7F8F" w:rsidP="008A7F8F">
      <w:pPr>
        <w:pStyle w:val="PL"/>
      </w:pPr>
      <w:r>
        <w:t xml:space="preserve">          enum N11 ;</w:t>
      </w:r>
    </w:p>
    <w:p w14:paraId="437D2FA9" w14:textId="77777777" w:rsidR="008A7F8F" w:rsidRDefault="008A7F8F" w:rsidP="008A7F8F">
      <w:pPr>
        <w:pStyle w:val="PL"/>
      </w:pPr>
      <w:r>
        <w:t xml:space="preserve">          enum S5-C ;</w:t>
      </w:r>
    </w:p>
    <w:p w14:paraId="349A3479" w14:textId="77777777" w:rsidR="008A7F8F" w:rsidRDefault="008A7F8F" w:rsidP="008A7F8F">
      <w:pPr>
        <w:pStyle w:val="PL"/>
      </w:pPr>
      <w:r>
        <w:t xml:space="preserve">        }</w:t>
      </w:r>
    </w:p>
    <w:p w14:paraId="1ADBC3C7" w14:textId="77777777" w:rsidR="008A7F8F" w:rsidRDefault="008A7F8F" w:rsidP="008A7F8F">
      <w:pPr>
        <w:pStyle w:val="PL"/>
      </w:pPr>
      <w:r>
        <w:t xml:space="preserve">      }</w:t>
      </w:r>
    </w:p>
    <w:p w14:paraId="7BF25725" w14:textId="77777777" w:rsidR="008A7F8F" w:rsidRDefault="008A7F8F" w:rsidP="008A7F8F">
      <w:pPr>
        <w:pStyle w:val="PL"/>
      </w:pPr>
      <w:r>
        <w:t xml:space="preserve">      leaf-list SMSFInterfaces {</w:t>
      </w:r>
    </w:p>
    <w:p w14:paraId="1B062CF1" w14:textId="77777777" w:rsidR="008A7F8F" w:rsidRDefault="008A7F8F" w:rsidP="008A7F8F">
      <w:pPr>
        <w:pStyle w:val="PL"/>
      </w:pPr>
      <w:r>
        <w:t xml:space="preserve">        type enumeration {</w:t>
      </w:r>
    </w:p>
    <w:p w14:paraId="56F6CED3" w14:textId="77777777" w:rsidR="008A7F8F" w:rsidRDefault="008A7F8F" w:rsidP="008A7F8F">
      <w:pPr>
        <w:pStyle w:val="PL"/>
      </w:pPr>
      <w:r>
        <w:t xml:space="preserve">          enum N20 ;</w:t>
      </w:r>
    </w:p>
    <w:p w14:paraId="5569541C" w14:textId="77777777" w:rsidR="008A7F8F" w:rsidRDefault="008A7F8F" w:rsidP="008A7F8F">
      <w:pPr>
        <w:pStyle w:val="PL"/>
      </w:pPr>
      <w:r>
        <w:t xml:space="preserve">          enum N21 ;</w:t>
      </w:r>
    </w:p>
    <w:p w14:paraId="44CC9FBF" w14:textId="77777777" w:rsidR="008A7F8F" w:rsidRDefault="008A7F8F" w:rsidP="008A7F8F">
      <w:pPr>
        <w:pStyle w:val="PL"/>
      </w:pPr>
      <w:r>
        <w:t xml:space="preserve">        }</w:t>
      </w:r>
    </w:p>
    <w:p w14:paraId="7919399A" w14:textId="77777777" w:rsidR="008A7F8F" w:rsidRDefault="008A7F8F" w:rsidP="008A7F8F">
      <w:pPr>
        <w:pStyle w:val="PL"/>
      </w:pPr>
      <w:r>
        <w:t xml:space="preserve">      }</w:t>
      </w:r>
    </w:p>
    <w:p w14:paraId="57C3B344" w14:textId="77777777" w:rsidR="008A7F8F" w:rsidRDefault="008A7F8F" w:rsidP="008A7F8F">
      <w:pPr>
        <w:pStyle w:val="PL"/>
      </w:pPr>
      <w:r>
        <w:t xml:space="preserve">      leaf-list UDMInterfaces {</w:t>
      </w:r>
    </w:p>
    <w:p w14:paraId="09C12E51" w14:textId="77777777" w:rsidR="008A7F8F" w:rsidRDefault="008A7F8F" w:rsidP="008A7F8F">
      <w:pPr>
        <w:pStyle w:val="PL"/>
      </w:pPr>
      <w:r>
        <w:t xml:space="preserve">        type enumeration {</w:t>
      </w:r>
    </w:p>
    <w:p w14:paraId="531AA182" w14:textId="77777777" w:rsidR="008A7F8F" w:rsidRDefault="008A7F8F" w:rsidP="008A7F8F">
      <w:pPr>
        <w:pStyle w:val="PL"/>
      </w:pPr>
      <w:r>
        <w:t xml:space="preserve">          enum N8 ;</w:t>
      </w:r>
    </w:p>
    <w:p w14:paraId="3FB2C807" w14:textId="77777777" w:rsidR="008A7F8F" w:rsidRDefault="008A7F8F" w:rsidP="008A7F8F">
      <w:pPr>
        <w:pStyle w:val="PL"/>
      </w:pPr>
      <w:r>
        <w:t xml:space="preserve">          enum N10 ;</w:t>
      </w:r>
    </w:p>
    <w:p w14:paraId="48B0792D" w14:textId="77777777" w:rsidR="008A7F8F" w:rsidRDefault="008A7F8F" w:rsidP="008A7F8F">
      <w:pPr>
        <w:pStyle w:val="PL"/>
      </w:pPr>
      <w:r>
        <w:t xml:space="preserve">          enum N13 ;</w:t>
      </w:r>
    </w:p>
    <w:p w14:paraId="35259BE0" w14:textId="77777777" w:rsidR="008A7F8F" w:rsidRDefault="008A7F8F" w:rsidP="008A7F8F">
      <w:pPr>
        <w:pStyle w:val="PL"/>
      </w:pPr>
      <w:r>
        <w:t xml:space="preserve">          enum N21 ;</w:t>
      </w:r>
    </w:p>
    <w:p w14:paraId="7ED9A2C2" w14:textId="77777777" w:rsidR="008A7F8F" w:rsidRDefault="008A7F8F" w:rsidP="008A7F8F">
      <w:pPr>
        <w:pStyle w:val="PL"/>
      </w:pPr>
      <w:r>
        <w:t xml:space="preserve">        }</w:t>
      </w:r>
    </w:p>
    <w:p w14:paraId="7E45EA21" w14:textId="77777777" w:rsidR="008A7F8F" w:rsidRDefault="008A7F8F" w:rsidP="008A7F8F">
      <w:pPr>
        <w:pStyle w:val="PL"/>
      </w:pPr>
      <w:r>
        <w:t xml:space="preserve">      }</w:t>
      </w:r>
    </w:p>
    <w:p w14:paraId="5B33E55A" w14:textId="77777777" w:rsidR="008A7F8F" w:rsidRDefault="008A7F8F" w:rsidP="008A7F8F">
      <w:pPr>
        <w:pStyle w:val="PL"/>
      </w:pPr>
      <w:r>
        <w:t xml:space="preserve">      leaf-list UPFInterfaces {</w:t>
      </w:r>
    </w:p>
    <w:p w14:paraId="70F2A727" w14:textId="77777777" w:rsidR="008A7F8F" w:rsidRDefault="008A7F8F" w:rsidP="008A7F8F">
      <w:pPr>
        <w:pStyle w:val="PL"/>
      </w:pPr>
      <w:r>
        <w:t xml:space="preserve">        type enumeration {</w:t>
      </w:r>
    </w:p>
    <w:p w14:paraId="28036DDE" w14:textId="77777777" w:rsidR="008A7F8F" w:rsidRDefault="008A7F8F" w:rsidP="008A7F8F">
      <w:pPr>
        <w:pStyle w:val="PL"/>
      </w:pPr>
      <w:r>
        <w:t xml:space="preserve">          enum N4 ;</w:t>
      </w:r>
    </w:p>
    <w:p w14:paraId="269AAA4D" w14:textId="77777777" w:rsidR="008A7F8F" w:rsidRDefault="008A7F8F" w:rsidP="008A7F8F">
      <w:pPr>
        <w:pStyle w:val="PL"/>
      </w:pPr>
      <w:r>
        <w:t xml:space="preserve">        }</w:t>
      </w:r>
    </w:p>
    <w:p w14:paraId="16841ED9" w14:textId="77777777" w:rsidR="008A7F8F" w:rsidRDefault="008A7F8F" w:rsidP="008A7F8F">
      <w:pPr>
        <w:pStyle w:val="PL"/>
      </w:pPr>
      <w:r>
        <w:t xml:space="preserve">      }</w:t>
      </w:r>
    </w:p>
    <w:p w14:paraId="65A01A42" w14:textId="77777777" w:rsidR="008A7F8F" w:rsidRDefault="008A7F8F" w:rsidP="008A7F8F">
      <w:pPr>
        <w:pStyle w:val="PL"/>
      </w:pPr>
      <w:r>
        <w:t xml:space="preserve">      leaf-list ng-eNBInterfaces {</w:t>
      </w:r>
    </w:p>
    <w:p w14:paraId="4A1C555B" w14:textId="77777777" w:rsidR="008A7F8F" w:rsidRDefault="008A7F8F" w:rsidP="008A7F8F">
      <w:pPr>
        <w:pStyle w:val="PL"/>
      </w:pPr>
      <w:r>
        <w:t xml:space="preserve">        type enumeration {</w:t>
      </w:r>
    </w:p>
    <w:p w14:paraId="3C0355CE" w14:textId="77777777" w:rsidR="008A7F8F" w:rsidRDefault="008A7F8F" w:rsidP="008A7F8F">
      <w:pPr>
        <w:pStyle w:val="PL"/>
      </w:pPr>
      <w:r>
        <w:t xml:space="preserve">          enum NG-C ;</w:t>
      </w:r>
    </w:p>
    <w:p w14:paraId="66FFA031" w14:textId="77777777" w:rsidR="008A7F8F" w:rsidRDefault="008A7F8F" w:rsidP="008A7F8F">
      <w:pPr>
        <w:pStyle w:val="PL"/>
      </w:pPr>
      <w:r>
        <w:t xml:space="preserve">          enum Xn-C ;</w:t>
      </w:r>
    </w:p>
    <w:p w14:paraId="77B16844" w14:textId="77777777" w:rsidR="008A7F8F" w:rsidRDefault="008A7F8F" w:rsidP="008A7F8F">
      <w:pPr>
        <w:pStyle w:val="PL"/>
      </w:pPr>
      <w:r>
        <w:t xml:space="preserve">          enum Uu ;</w:t>
      </w:r>
    </w:p>
    <w:p w14:paraId="6BF9EB31" w14:textId="77777777" w:rsidR="008A7F8F" w:rsidRDefault="008A7F8F" w:rsidP="008A7F8F">
      <w:pPr>
        <w:pStyle w:val="PL"/>
      </w:pPr>
      <w:r>
        <w:t xml:space="preserve">        }</w:t>
      </w:r>
    </w:p>
    <w:p w14:paraId="6DC0A59E" w14:textId="77777777" w:rsidR="008A7F8F" w:rsidRDefault="008A7F8F" w:rsidP="008A7F8F">
      <w:pPr>
        <w:pStyle w:val="PL"/>
      </w:pPr>
      <w:r>
        <w:t xml:space="preserve">      }</w:t>
      </w:r>
    </w:p>
    <w:p w14:paraId="129E911E" w14:textId="77777777" w:rsidR="008A7F8F" w:rsidRDefault="008A7F8F" w:rsidP="008A7F8F">
      <w:pPr>
        <w:pStyle w:val="PL"/>
      </w:pPr>
      <w:r>
        <w:t xml:space="preserve">      leaf-list gNB-CU-CPInterfaces {</w:t>
      </w:r>
    </w:p>
    <w:p w14:paraId="6831E2F8" w14:textId="77777777" w:rsidR="008A7F8F" w:rsidRDefault="008A7F8F" w:rsidP="008A7F8F">
      <w:pPr>
        <w:pStyle w:val="PL"/>
      </w:pPr>
      <w:r>
        <w:t xml:space="preserve">        type enumeration {</w:t>
      </w:r>
    </w:p>
    <w:p w14:paraId="5CDD3156" w14:textId="77777777" w:rsidR="008A7F8F" w:rsidRDefault="008A7F8F" w:rsidP="008A7F8F">
      <w:pPr>
        <w:pStyle w:val="PL"/>
      </w:pPr>
      <w:r>
        <w:t xml:space="preserve">          enum NG-C ;</w:t>
      </w:r>
    </w:p>
    <w:p w14:paraId="2CBAAA01" w14:textId="77777777" w:rsidR="008A7F8F" w:rsidRDefault="008A7F8F" w:rsidP="008A7F8F">
      <w:pPr>
        <w:pStyle w:val="PL"/>
      </w:pPr>
      <w:r>
        <w:t xml:space="preserve">          enum Xn-C ;</w:t>
      </w:r>
    </w:p>
    <w:p w14:paraId="1018A236" w14:textId="77777777" w:rsidR="008A7F8F" w:rsidRDefault="008A7F8F" w:rsidP="008A7F8F">
      <w:pPr>
        <w:pStyle w:val="PL"/>
      </w:pPr>
      <w:r>
        <w:t xml:space="preserve">          enum Uu ;</w:t>
      </w:r>
    </w:p>
    <w:p w14:paraId="1C13ADCA" w14:textId="77777777" w:rsidR="008A7F8F" w:rsidRDefault="008A7F8F" w:rsidP="008A7F8F">
      <w:pPr>
        <w:pStyle w:val="PL"/>
      </w:pPr>
      <w:r>
        <w:t xml:space="preserve">          enum F1-C ;</w:t>
      </w:r>
    </w:p>
    <w:p w14:paraId="39FECC64" w14:textId="77777777" w:rsidR="008A7F8F" w:rsidRDefault="008A7F8F" w:rsidP="008A7F8F">
      <w:pPr>
        <w:pStyle w:val="PL"/>
      </w:pPr>
      <w:r>
        <w:t xml:space="preserve">          enum E1 ;</w:t>
      </w:r>
    </w:p>
    <w:p w14:paraId="7EF3E008" w14:textId="77777777" w:rsidR="008A7F8F" w:rsidRDefault="008A7F8F" w:rsidP="008A7F8F">
      <w:pPr>
        <w:pStyle w:val="PL"/>
      </w:pPr>
      <w:r>
        <w:t xml:space="preserve">          enum X2-C ;</w:t>
      </w:r>
    </w:p>
    <w:p w14:paraId="6CE68C96" w14:textId="77777777" w:rsidR="008A7F8F" w:rsidRDefault="008A7F8F" w:rsidP="008A7F8F">
      <w:pPr>
        <w:pStyle w:val="PL"/>
      </w:pPr>
      <w:r>
        <w:t xml:space="preserve">        }</w:t>
      </w:r>
    </w:p>
    <w:p w14:paraId="63AC5618" w14:textId="77777777" w:rsidR="008A7F8F" w:rsidRDefault="008A7F8F" w:rsidP="008A7F8F">
      <w:pPr>
        <w:pStyle w:val="PL"/>
      </w:pPr>
      <w:r>
        <w:t xml:space="preserve">      }</w:t>
      </w:r>
    </w:p>
    <w:p w14:paraId="656FBD72" w14:textId="77777777" w:rsidR="008A7F8F" w:rsidRDefault="008A7F8F" w:rsidP="008A7F8F">
      <w:pPr>
        <w:pStyle w:val="PL"/>
      </w:pPr>
      <w:r>
        <w:t xml:space="preserve">      leaf-list gNB-CU-UPInterfaces {</w:t>
      </w:r>
    </w:p>
    <w:p w14:paraId="0AC39961" w14:textId="77777777" w:rsidR="008A7F8F" w:rsidRDefault="008A7F8F" w:rsidP="008A7F8F">
      <w:pPr>
        <w:pStyle w:val="PL"/>
      </w:pPr>
      <w:r>
        <w:t xml:space="preserve">        type enumeration {</w:t>
      </w:r>
    </w:p>
    <w:p w14:paraId="0CDFE559" w14:textId="77777777" w:rsidR="008A7F8F" w:rsidRDefault="008A7F8F" w:rsidP="008A7F8F">
      <w:pPr>
        <w:pStyle w:val="PL"/>
      </w:pPr>
      <w:r>
        <w:t xml:space="preserve">          enum E1 ;</w:t>
      </w:r>
    </w:p>
    <w:p w14:paraId="046E4946" w14:textId="77777777" w:rsidR="008A7F8F" w:rsidRDefault="008A7F8F" w:rsidP="008A7F8F">
      <w:pPr>
        <w:pStyle w:val="PL"/>
      </w:pPr>
      <w:r>
        <w:t xml:space="preserve">        }</w:t>
      </w:r>
    </w:p>
    <w:p w14:paraId="15FDAFEA" w14:textId="77777777" w:rsidR="008A7F8F" w:rsidRDefault="008A7F8F" w:rsidP="008A7F8F">
      <w:pPr>
        <w:pStyle w:val="PL"/>
      </w:pPr>
      <w:r>
        <w:t xml:space="preserve">      }</w:t>
      </w:r>
    </w:p>
    <w:p w14:paraId="4052614D" w14:textId="77777777" w:rsidR="008A7F8F" w:rsidRDefault="008A7F8F" w:rsidP="008A7F8F">
      <w:pPr>
        <w:pStyle w:val="PL"/>
      </w:pPr>
      <w:r>
        <w:t xml:space="preserve">      leaf-list gNB-DUInterfaces {</w:t>
      </w:r>
    </w:p>
    <w:p w14:paraId="336B90C7" w14:textId="77777777" w:rsidR="008A7F8F" w:rsidRDefault="008A7F8F" w:rsidP="008A7F8F">
      <w:pPr>
        <w:pStyle w:val="PL"/>
      </w:pPr>
      <w:r>
        <w:t xml:space="preserve">        type enumeration {</w:t>
      </w:r>
    </w:p>
    <w:p w14:paraId="409DF8E9" w14:textId="77777777" w:rsidR="008A7F8F" w:rsidRDefault="008A7F8F" w:rsidP="008A7F8F">
      <w:pPr>
        <w:pStyle w:val="PL"/>
      </w:pPr>
      <w:r>
        <w:t xml:space="preserve">          enum F1-C ;</w:t>
      </w:r>
    </w:p>
    <w:p w14:paraId="0762DB97" w14:textId="77777777" w:rsidR="008A7F8F" w:rsidRDefault="008A7F8F" w:rsidP="008A7F8F">
      <w:pPr>
        <w:pStyle w:val="PL"/>
      </w:pPr>
      <w:r>
        <w:t xml:space="preserve">      }</w:t>
      </w:r>
    </w:p>
    <w:p w14:paraId="768ED445" w14:textId="77777777" w:rsidR="008A7F8F" w:rsidRDefault="008A7F8F" w:rsidP="008A7F8F">
      <w:pPr>
        <w:pStyle w:val="PL"/>
      </w:pPr>
      <w:r>
        <w:t xml:space="preserve">    }</w:t>
      </w:r>
    </w:p>
    <w:p w14:paraId="60723F8B" w14:textId="77777777" w:rsidR="008A7F8F" w:rsidRDefault="008A7F8F" w:rsidP="008A7F8F">
      <w:pPr>
        <w:pStyle w:val="PL"/>
      </w:pPr>
      <w:r>
        <w:t xml:space="preserve">    }</w:t>
      </w:r>
    </w:p>
    <w:p w14:paraId="19FCA7AB" w14:textId="77777777" w:rsidR="008A7F8F" w:rsidRDefault="008A7F8F" w:rsidP="008A7F8F">
      <w:pPr>
        <w:pStyle w:val="PL"/>
      </w:pPr>
    </w:p>
    <w:p w14:paraId="0CB8FB61" w14:textId="77777777" w:rsidR="008A7F8F" w:rsidRDefault="008A7F8F" w:rsidP="008A7F8F">
      <w:pPr>
        <w:pStyle w:val="PL"/>
      </w:pPr>
      <w:r>
        <w:t xml:space="preserve">    leaf-list tjListOfNeTypes {</w:t>
      </w:r>
    </w:p>
    <w:p w14:paraId="2F906AD1" w14:textId="77777777" w:rsidR="008A7F8F" w:rsidRDefault="008A7F8F" w:rsidP="008A7F8F">
      <w:pPr>
        <w:pStyle w:val="PL"/>
      </w:pPr>
      <w:r>
        <w:t xml:space="preserve">      type enumeration {</w:t>
      </w:r>
    </w:p>
    <w:p w14:paraId="525E9EB4" w14:textId="77777777" w:rsidR="008A7F8F" w:rsidRDefault="008A7F8F" w:rsidP="008A7F8F">
      <w:pPr>
        <w:pStyle w:val="PL"/>
      </w:pPr>
      <w:r>
        <w:t xml:space="preserve">        enum MSC_SERVER;</w:t>
      </w:r>
    </w:p>
    <w:p w14:paraId="12FB43DF" w14:textId="77777777" w:rsidR="008A7F8F" w:rsidRDefault="008A7F8F" w:rsidP="008A7F8F">
      <w:pPr>
        <w:pStyle w:val="PL"/>
      </w:pPr>
      <w:r>
        <w:t xml:space="preserve">        enum SGSN;</w:t>
      </w:r>
    </w:p>
    <w:p w14:paraId="4C678BBE" w14:textId="77777777" w:rsidR="008A7F8F" w:rsidRDefault="008A7F8F" w:rsidP="008A7F8F">
      <w:pPr>
        <w:pStyle w:val="PL"/>
      </w:pPr>
      <w:r>
        <w:t xml:space="preserve">        enum MGW;</w:t>
      </w:r>
    </w:p>
    <w:p w14:paraId="3B68C7AC" w14:textId="77777777" w:rsidR="008A7F8F" w:rsidRDefault="008A7F8F" w:rsidP="008A7F8F">
      <w:pPr>
        <w:pStyle w:val="PL"/>
      </w:pPr>
      <w:r>
        <w:t xml:space="preserve">        enum GGSN;</w:t>
      </w:r>
    </w:p>
    <w:p w14:paraId="3DC0EE8C" w14:textId="77777777" w:rsidR="008A7F8F" w:rsidRDefault="008A7F8F" w:rsidP="008A7F8F">
      <w:pPr>
        <w:pStyle w:val="PL"/>
      </w:pPr>
      <w:r>
        <w:t xml:space="preserve">        enum RNC;</w:t>
      </w:r>
    </w:p>
    <w:p w14:paraId="2D8C3B44" w14:textId="77777777" w:rsidR="008A7F8F" w:rsidRDefault="008A7F8F" w:rsidP="008A7F8F">
      <w:pPr>
        <w:pStyle w:val="PL"/>
      </w:pPr>
      <w:r>
        <w:t xml:space="preserve">        enum BM_SC;</w:t>
      </w:r>
    </w:p>
    <w:p w14:paraId="77CA6156" w14:textId="77777777" w:rsidR="008A7F8F" w:rsidRDefault="008A7F8F" w:rsidP="008A7F8F">
      <w:pPr>
        <w:pStyle w:val="PL"/>
      </w:pPr>
      <w:r>
        <w:t xml:space="preserve">        enum MME;</w:t>
      </w:r>
    </w:p>
    <w:p w14:paraId="2A0524F1" w14:textId="77777777" w:rsidR="008A7F8F" w:rsidRDefault="008A7F8F" w:rsidP="008A7F8F">
      <w:pPr>
        <w:pStyle w:val="PL"/>
      </w:pPr>
      <w:r>
        <w:t xml:space="preserve">        enum SGW;</w:t>
      </w:r>
    </w:p>
    <w:p w14:paraId="2266FF67" w14:textId="77777777" w:rsidR="008A7F8F" w:rsidRDefault="008A7F8F" w:rsidP="008A7F8F">
      <w:pPr>
        <w:pStyle w:val="PL"/>
      </w:pPr>
      <w:r>
        <w:t xml:space="preserve">        enum PGW;</w:t>
      </w:r>
    </w:p>
    <w:p w14:paraId="6460E1B1" w14:textId="77777777" w:rsidR="008A7F8F" w:rsidRDefault="008A7F8F" w:rsidP="008A7F8F">
      <w:pPr>
        <w:pStyle w:val="PL"/>
      </w:pPr>
      <w:r>
        <w:t xml:space="preserve">        enum ENB;</w:t>
      </w:r>
    </w:p>
    <w:p w14:paraId="73BF23E1" w14:textId="77777777" w:rsidR="008A7F8F" w:rsidRDefault="008A7F8F" w:rsidP="008A7F8F">
      <w:pPr>
        <w:pStyle w:val="PL"/>
      </w:pPr>
      <w:r>
        <w:lastRenderedPageBreak/>
        <w:t xml:space="preserve">        enum EN_GNB;</w:t>
      </w:r>
    </w:p>
    <w:p w14:paraId="06D0741D" w14:textId="77777777" w:rsidR="008A7F8F" w:rsidRDefault="008A7F8F" w:rsidP="008A7F8F">
      <w:pPr>
        <w:pStyle w:val="PL"/>
      </w:pPr>
      <w:r>
        <w:t xml:space="preserve">        enum GNB_CU_CP;</w:t>
      </w:r>
    </w:p>
    <w:p w14:paraId="06033C4E" w14:textId="77777777" w:rsidR="008A7F8F" w:rsidRDefault="008A7F8F" w:rsidP="008A7F8F">
      <w:pPr>
        <w:pStyle w:val="PL"/>
      </w:pPr>
      <w:r>
        <w:t xml:space="preserve">        enum GNB_CU_UP;</w:t>
      </w:r>
    </w:p>
    <w:p w14:paraId="452D1F8D" w14:textId="77777777" w:rsidR="008A7F8F" w:rsidRDefault="008A7F8F" w:rsidP="008A7F8F">
      <w:pPr>
        <w:pStyle w:val="PL"/>
      </w:pPr>
      <w:r>
        <w:t xml:space="preserve">        enum GNB_DU;</w:t>
      </w:r>
    </w:p>
    <w:p w14:paraId="6F204C4C" w14:textId="77777777" w:rsidR="008A7F8F" w:rsidRDefault="008A7F8F" w:rsidP="008A7F8F">
      <w:pPr>
        <w:pStyle w:val="PL"/>
      </w:pPr>
      <w:r>
        <w:t xml:space="preserve">      }</w:t>
      </w:r>
    </w:p>
    <w:p w14:paraId="451BE4EA" w14:textId="77777777" w:rsidR="008A7F8F" w:rsidRDefault="008A7F8F" w:rsidP="008A7F8F">
      <w:pPr>
        <w:pStyle w:val="PL"/>
      </w:pPr>
      <w:r>
        <w:t xml:space="preserve">      description "Specifies in which type of ManagedFunction the trace should</w:t>
      </w:r>
    </w:p>
    <w:p w14:paraId="5A29AEA9" w14:textId="77777777" w:rsidR="008A7F8F" w:rsidRDefault="008A7F8F" w:rsidP="008A7F8F">
      <w:pPr>
        <w:pStyle w:val="PL"/>
      </w:pPr>
      <w:r>
        <w:t xml:space="preserve">        be activated. The attribute is applicable only for Trace with</w:t>
      </w:r>
    </w:p>
    <w:p w14:paraId="0C1E7871" w14:textId="77777777" w:rsidR="008A7F8F" w:rsidRDefault="008A7F8F" w:rsidP="008A7F8F">
      <w:pPr>
        <w:pStyle w:val="PL"/>
      </w:pPr>
      <w:r>
        <w:t xml:space="preserve">        Signalling Based Trace activation. In case this attribute is not used,</w:t>
      </w:r>
    </w:p>
    <w:p w14:paraId="07FF41E0" w14:textId="77777777" w:rsidR="008A7F8F" w:rsidRDefault="008A7F8F" w:rsidP="008A7F8F">
      <w:pPr>
        <w:pStyle w:val="PL"/>
      </w:pPr>
      <w:r>
        <w:t xml:space="preserve">        it carries a null semantic";</w:t>
      </w:r>
    </w:p>
    <w:p w14:paraId="668ED20A" w14:textId="77777777" w:rsidR="008A7F8F" w:rsidRDefault="008A7F8F" w:rsidP="008A7F8F">
      <w:pPr>
        <w:pStyle w:val="PL"/>
      </w:pPr>
      <w:r>
        <w:t xml:space="preserve">      reference "Clause 5.4 of 3GPP TS 32.422 for additional details on the</w:t>
      </w:r>
    </w:p>
    <w:p w14:paraId="101CB528" w14:textId="77777777" w:rsidR="008A7F8F" w:rsidRDefault="008A7F8F" w:rsidP="008A7F8F">
      <w:pPr>
        <w:pStyle w:val="PL"/>
      </w:pPr>
      <w:r>
        <w:t xml:space="preserve">        allowed values";</w:t>
      </w:r>
    </w:p>
    <w:p w14:paraId="385E8C1C" w14:textId="77777777" w:rsidR="008A7F8F" w:rsidRDefault="008A7F8F" w:rsidP="008A7F8F">
      <w:pPr>
        <w:pStyle w:val="PL"/>
      </w:pPr>
      <w:r>
        <w:t xml:space="preserve">    }</w:t>
      </w:r>
    </w:p>
    <w:p w14:paraId="1E31DA14" w14:textId="77777777" w:rsidR="008A7F8F" w:rsidRDefault="008A7F8F" w:rsidP="008A7F8F">
      <w:pPr>
        <w:pStyle w:val="PL"/>
      </w:pPr>
    </w:p>
    <w:p w14:paraId="7987E4D0" w14:textId="77777777" w:rsidR="008A7F8F" w:rsidRDefault="008A7F8F" w:rsidP="008A7F8F">
      <w:pPr>
        <w:pStyle w:val="PL"/>
      </w:pPr>
      <w:r>
        <w:t xml:space="preserve">    leaf tjPLMNTarget {</w:t>
      </w:r>
    </w:p>
    <w:p w14:paraId="6D61FE90" w14:textId="77777777" w:rsidR="008A7F8F" w:rsidRDefault="008A7F8F" w:rsidP="008A7F8F">
      <w:pPr>
        <w:pStyle w:val="PL"/>
      </w:pPr>
      <w:r>
        <w:t xml:space="preserve">      type string;</w:t>
      </w:r>
    </w:p>
    <w:p w14:paraId="636FD604" w14:textId="77777777" w:rsidR="008A7F8F" w:rsidRDefault="008A7F8F" w:rsidP="008A7F8F">
      <w:pPr>
        <w:pStyle w:val="PL"/>
      </w:pPr>
      <w:r>
        <w:t xml:space="preserve">      mandatory true;</w:t>
      </w:r>
    </w:p>
    <w:p w14:paraId="54725375" w14:textId="77777777" w:rsidR="008A7F8F" w:rsidRDefault="008A7F8F" w:rsidP="008A7F8F">
      <w:pPr>
        <w:pStyle w:val="PL"/>
      </w:pPr>
      <w:r>
        <w:t xml:space="preserve">      description "Specifies which PLMN that the subscriber of the session to</w:t>
      </w:r>
    </w:p>
    <w:p w14:paraId="40F8A0F2" w14:textId="77777777" w:rsidR="008A7F8F" w:rsidRDefault="008A7F8F" w:rsidP="008A7F8F">
      <w:pPr>
        <w:pStyle w:val="PL"/>
      </w:pPr>
      <w:r>
        <w:t xml:space="preserve">        be recorded uses as selected PLMN. PLMN Target might differ from the</w:t>
      </w:r>
    </w:p>
    <w:p w14:paraId="1D433DE8" w14:textId="77777777" w:rsidR="008A7F8F" w:rsidRDefault="008A7F8F" w:rsidP="008A7F8F">
      <w:pPr>
        <w:pStyle w:val="PL"/>
      </w:pPr>
      <w:r>
        <w:t xml:space="preserve">        PLMN specified in the Trace Reference";</w:t>
      </w:r>
    </w:p>
    <w:p w14:paraId="37AAA687" w14:textId="77777777" w:rsidR="008A7F8F" w:rsidRDefault="008A7F8F" w:rsidP="008A7F8F">
      <w:pPr>
        <w:pStyle w:val="PL"/>
      </w:pPr>
      <w:r>
        <w:t xml:space="preserve">      reference "Clause 5.9b of 3GPP TS 32.422";</w:t>
      </w:r>
    </w:p>
    <w:p w14:paraId="28C35A31" w14:textId="77777777" w:rsidR="008A7F8F" w:rsidRDefault="008A7F8F" w:rsidP="008A7F8F">
      <w:pPr>
        <w:pStyle w:val="PL"/>
      </w:pPr>
      <w:r>
        <w:t xml:space="preserve">    }</w:t>
      </w:r>
    </w:p>
    <w:p w14:paraId="6967D8C6" w14:textId="77777777" w:rsidR="008A7F8F" w:rsidRDefault="008A7F8F" w:rsidP="008A7F8F">
      <w:pPr>
        <w:pStyle w:val="PL"/>
      </w:pPr>
    </w:p>
    <w:p w14:paraId="4FF40F00" w14:textId="77777777" w:rsidR="008A7F8F" w:rsidRDefault="008A7F8F" w:rsidP="008A7F8F">
      <w:pPr>
        <w:pStyle w:val="PL"/>
      </w:pPr>
      <w:r>
        <w:t xml:space="preserve">    leaf tjStreamingTraceConsumerURI {</w:t>
      </w:r>
    </w:p>
    <w:p w14:paraId="60F0627E" w14:textId="77777777" w:rsidR="008A7F8F" w:rsidRDefault="008A7F8F" w:rsidP="008A7F8F">
      <w:pPr>
        <w:pStyle w:val="PL"/>
      </w:pPr>
      <w:r>
        <w:t xml:space="preserve">      when '../tjTraceReportingFormat  = "STREAMING"';</w:t>
      </w:r>
    </w:p>
    <w:p w14:paraId="00FF6068" w14:textId="77777777" w:rsidR="008A7F8F" w:rsidRDefault="008A7F8F" w:rsidP="008A7F8F">
      <w:pPr>
        <w:pStyle w:val="PL"/>
      </w:pPr>
      <w:r>
        <w:t xml:space="preserve">      type inet:uri;</w:t>
      </w:r>
    </w:p>
    <w:p w14:paraId="60222715" w14:textId="77777777" w:rsidR="008A7F8F" w:rsidRDefault="008A7F8F" w:rsidP="008A7F8F">
      <w:pPr>
        <w:pStyle w:val="PL"/>
      </w:pPr>
      <w:r>
        <w:t xml:space="preserve">      mandatory true;</w:t>
      </w:r>
    </w:p>
    <w:p w14:paraId="19423E67" w14:textId="77777777" w:rsidR="008A7F8F" w:rsidRDefault="008A7F8F" w:rsidP="008A7F8F">
      <w:pPr>
        <w:pStyle w:val="PL"/>
      </w:pPr>
      <w:r>
        <w:t xml:space="preserve">      description "URI of the Streaming Trace data reporting MnS consumer</w:t>
      </w:r>
    </w:p>
    <w:p w14:paraId="1D60B855" w14:textId="77777777" w:rsidR="008A7F8F" w:rsidRDefault="008A7F8F" w:rsidP="008A7F8F">
      <w:pPr>
        <w:pStyle w:val="PL"/>
      </w:pPr>
      <w:r>
        <w:t xml:space="preserve">        (a.k.a. streaming target).</w:t>
      </w:r>
    </w:p>
    <w:p w14:paraId="228C5039" w14:textId="77777777" w:rsidR="008A7F8F" w:rsidRDefault="008A7F8F" w:rsidP="008A7F8F">
      <w:pPr>
        <w:pStyle w:val="PL"/>
      </w:pPr>
      <w:r>
        <w:t xml:space="preserve">        This attribute shall be present if file based trace data reporting is</w:t>
      </w:r>
    </w:p>
    <w:p w14:paraId="7BEE6F26" w14:textId="77777777" w:rsidR="008A7F8F" w:rsidRDefault="008A7F8F" w:rsidP="008A7F8F">
      <w:pPr>
        <w:pStyle w:val="PL"/>
      </w:pPr>
      <w:r>
        <w:t xml:space="preserve">        supported and tjTraceReportingFormat set to 'file based' or when</w:t>
      </w:r>
    </w:p>
    <w:p w14:paraId="052AF9D9" w14:textId="77777777" w:rsidR="008A7F8F" w:rsidRDefault="008A7F8F" w:rsidP="008A7F8F">
      <w:pPr>
        <w:pStyle w:val="PL"/>
      </w:pPr>
      <w:r>
        <w:t xml:space="preserve">        tjJobType is set to Logged MDT or Logged MBSFN MDT.";</w:t>
      </w:r>
    </w:p>
    <w:p w14:paraId="5CBFA2D1" w14:textId="77777777" w:rsidR="008A7F8F" w:rsidRDefault="008A7F8F" w:rsidP="008A7F8F">
      <w:pPr>
        <w:pStyle w:val="PL"/>
      </w:pPr>
      <w:r>
        <w:t xml:space="preserve">      reference "Clause 5.9 of 3GPP TS 32.422";</w:t>
      </w:r>
    </w:p>
    <w:p w14:paraId="3ED6137A" w14:textId="77777777" w:rsidR="008A7F8F" w:rsidRDefault="008A7F8F" w:rsidP="008A7F8F">
      <w:pPr>
        <w:pStyle w:val="PL"/>
      </w:pPr>
      <w:r>
        <w:t xml:space="preserve">    }</w:t>
      </w:r>
    </w:p>
    <w:p w14:paraId="35B60A36" w14:textId="77777777" w:rsidR="008A7F8F" w:rsidRDefault="008A7F8F" w:rsidP="008A7F8F">
      <w:pPr>
        <w:pStyle w:val="PL"/>
      </w:pPr>
    </w:p>
    <w:p w14:paraId="23B279C2" w14:textId="77777777" w:rsidR="008A7F8F" w:rsidRDefault="008A7F8F" w:rsidP="008A7F8F">
      <w:pPr>
        <w:pStyle w:val="PL"/>
      </w:pPr>
      <w:r>
        <w:t xml:space="preserve">    leaf tjTraceCollectionEntityAddress {</w:t>
      </w:r>
    </w:p>
    <w:p w14:paraId="10F5CD8A" w14:textId="77777777" w:rsidR="008A7F8F" w:rsidRDefault="008A7F8F" w:rsidP="008A7F8F">
      <w:pPr>
        <w:pStyle w:val="PL"/>
      </w:pPr>
      <w:r>
        <w:t xml:space="preserve">      when '../tjTraceReportingFormat  = "FILE_BASED" or '</w:t>
      </w:r>
    </w:p>
    <w:p w14:paraId="40DAD43D" w14:textId="77777777" w:rsidR="008A7F8F" w:rsidRDefault="008A7F8F" w:rsidP="008A7F8F">
      <w:pPr>
        <w:pStyle w:val="PL"/>
      </w:pPr>
      <w:r>
        <w:t xml:space="preserve">        +'../tjJobType = "LOGGED_MDT_ONLY" or ../tjJobType = "LOGGED_MBSFN_MDT"';</w:t>
      </w:r>
    </w:p>
    <w:p w14:paraId="260D0F57" w14:textId="77777777" w:rsidR="008A7F8F" w:rsidRDefault="008A7F8F" w:rsidP="008A7F8F">
      <w:pPr>
        <w:pStyle w:val="PL"/>
      </w:pPr>
      <w:r>
        <w:t xml:space="preserve">      type union {</w:t>
      </w:r>
    </w:p>
    <w:p w14:paraId="5E1234A6" w14:textId="77777777" w:rsidR="008A7F8F" w:rsidRDefault="008A7F8F" w:rsidP="008A7F8F">
      <w:pPr>
        <w:pStyle w:val="PL"/>
      </w:pPr>
      <w:r>
        <w:t xml:space="preserve">        type inet:uri;</w:t>
      </w:r>
    </w:p>
    <w:p w14:paraId="7B7ABF69" w14:textId="77777777" w:rsidR="008A7F8F" w:rsidRDefault="008A7F8F" w:rsidP="008A7F8F">
      <w:pPr>
        <w:pStyle w:val="PL"/>
      </w:pPr>
      <w:r>
        <w:t xml:space="preserve">        type inet:ip-address;</w:t>
      </w:r>
    </w:p>
    <w:p w14:paraId="2F0E09B2" w14:textId="77777777" w:rsidR="008A7F8F" w:rsidRDefault="008A7F8F" w:rsidP="008A7F8F">
      <w:pPr>
        <w:pStyle w:val="PL"/>
      </w:pPr>
      <w:r>
        <w:t xml:space="preserve">      }</w:t>
      </w:r>
    </w:p>
    <w:p w14:paraId="4896B087" w14:textId="77777777" w:rsidR="008A7F8F" w:rsidRDefault="008A7F8F" w:rsidP="008A7F8F">
      <w:pPr>
        <w:pStyle w:val="PL"/>
      </w:pPr>
      <w:r>
        <w:t xml:space="preserve">      mandatory true;</w:t>
      </w:r>
    </w:p>
    <w:p w14:paraId="57FF1417" w14:textId="77777777" w:rsidR="008A7F8F" w:rsidRDefault="008A7F8F" w:rsidP="008A7F8F">
      <w:pPr>
        <w:pStyle w:val="PL"/>
      </w:pPr>
      <w:r>
        <w:t xml:space="preserve">      description "Specifies the address of the Trace Collection Entity when</w:t>
      </w:r>
    </w:p>
    <w:p w14:paraId="6FB2A985" w14:textId="77777777" w:rsidR="008A7F8F" w:rsidRDefault="008A7F8F" w:rsidP="008A7F8F">
      <w:pPr>
        <w:pStyle w:val="PL"/>
      </w:pPr>
      <w:r>
        <w:t xml:space="preserve">        the attribute tjTraceReportingFormat is configured for the file-based</w:t>
      </w:r>
    </w:p>
    <w:p w14:paraId="341E3420" w14:textId="77777777" w:rsidR="008A7F8F" w:rsidRDefault="008A7F8F" w:rsidP="008A7F8F">
      <w:pPr>
        <w:pStyle w:val="PL"/>
      </w:pPr>
      <w:r>
        <w:t xml:space="preserve">        reporting. The attribute is applicable for both Trace and MDT.";</w:t>
      </w:r>
    </w:p>
    <w:p w14:paraId="05C27D2E" w14:textId="77777777" w:rsidR="008A7F8F" w:rsidRDefault="008A7F8F" w:rsidP="008A7F8F">
      <w:pPr>
        <w:pStyle w:val="PL"/>
      </w:pPr>
      <w:r>
        <w:t xml:space="preserve">      reference "Clause 5.9 of 3GPP TS 32.422";</w:t>
      </w:r>
    </w:p>
    <w:p w14:paraId="1149011D" w14:textId="77777777" w:rsidR="008A7F8F" w:rsidRDefault="008A7F8F" w:rsidP="008A7F8F">
      <w:pPr>
        <w:pStyle w:val="PL"/>
      </w:pPr>
      <w:r>
        <w:t xml:space="preserve">    }</w:t>
      </w:r>
    </w:p>
    <w:p w14:paraId="38BC803D" w14:textId="77777777" w:rsidR="008A7F8F" w:rsidRDefault="008A7F8F" w:rsidP="008A7F8F">
      <w:pPr>
        <w:pStyle w:val="PL"/>
      </w:pPr>
    </w:p>
    <w:p w14:paraId="329081AC" w14:textId="77777777" w:rsidR="008A7F8F" w:rsidRDefault="008A7F8F" w:rsidP="008A7F8F">
      <w:pPr>
        <w:pStyle w:val="PL"/>
      </w:pPr>
      <w:r>
        <w:t xml:space="preserve">    leaf tjTraceDepth {</w:t>
      </w:r>
    </w:p>
    <w:p w14:paraId="6CCB7155" w14:textId="77777777" w:rsidR="008A7F8F" w:rsidRDefault="008A7F8F" w:rsidP="008A7F8F">
      <w:pPr>
        <w:pStyle w:val="PL"/>
      </w:pPr>
      <w:r>
        <w:t xml:space="preserve">      when '../tjJobType = "TRACE_ONLY"'</w:t>
      </w:r>
    </w:p>
    <w:p w14:paraId="53C7BF84" w14:textId="77777777" w:rsidR="008A7F8F" w:rsidRDefault="008A7F8F" w:rsidP="008A7F8F">
      <w:pPr>
        <w:pStyle w:val="PL"/>
      </w:pPr>
      <w:r>
        <w:t xml:space="preserve">        +  ' or ../tjJobType = "IMMEDIATE_MDT_AND_TRACE"';</w:t>
      </w:r>
    </w:p>
    <w:p w14:paraId="310B0BB0" w14:textId="77777777" w:rsidR="008A7F8F" w:rsidRDefault="008A7F8F" w:rsidP="008A7F8F">
      <w:pPr>
        <w:pStyle w:val="PL"/>
      </w:pPr>
      <w:r>
        <w:t xml:space="preserve">      type enumeration  {</w:t>
      </w:r>
    </w:p>
    <w:p w14:paraId="0FCC2586" w14:textId="77777777" w:rsidR="008A7F8F" w:rsidRDefault="008A7F8F" w:rsidP="008A7F8F">
      <w:pPr>
        <w:pStyle w:val="PL"/>
      </w:pPr>
      <w:r>
        <w:t xml:space="preserve">        enum MINIMUM;</w:t>
      </w:r>
    </w:p>
    <w:p w14:paraId="25C83D34" w14:textId="77777777" w:rsidR="008A7F8F" w:rsidRDefault="008A7F8F" w:rsidP="008A7F8F">
      <w:pPr>
        <w:pStyle w:val="PL"/>
      </w:pPr>
      <w:r>
        <w:t xml:space="preserve">        enum MEDIUM;</w:t>
      </w:r>
    </w:p>
    <w:p w14:paraId="0DE0BE39" w14:textId="77777777" w:rsidR="008A7F8F" w:rsidRDefault="008A7F8F" w:rsidP="008A7F8F">
      <w:pPr>
        <w:pStyle w:val="PL"/>
      </w:pPr>
      <w:r>
        <w:t xml:space="preserve">        enum MAXIMUM;</w:t>
      </w:r>
    </w:p>
    <w:p w14:paraId="01EE4B61" w14:textId="77777777" w:rsidR="008A7F8F" w:rsidRDefault="008A7F8F" w:rsidP="008A7F8F">
      <w:pPr>
        <w:pStyle w:val="PL"/>
      </w:pPr>
      <w:r>
        <w:t xml:space="preserve">        enum VENDORMINIMUM;</w:t>
      </w:r>
    </w:p>
    <w:p w14:paraId="2DCE8455" w14:textId="77777777" w:rsidR="008A7F8F" w:rsidRDefault="008A7F8F" w:rsidP="008A7F8F">
      <w:pPr>
        <w:pStyle w:val="PL"/>
      </w:pPr>
      <w:r>
        <w:t xml:space="preserve">        enum VENDORMEDIUM;</w:t>
      </w:r>
    </w:p>
    <w:p w14:paraId="66B77E48" w14:textId="77777777" w:rsidR="008A7F8F" w:rsidRDefault="008A7F8F" w:rsidP="008A7F8F">
      <w:pPr>
        <w:pStyle w:val="PL"/>
      </w:pPr>
      <w:r>
        <w:t xml:space="preserve">        enum VENDORMAXIMUM;</w:t>
      </w:r>
    </w:p>
    <w:p w14:paraId="287472FD" w14:textId="77777777" w:rsidR="008A7F8F" w:rsidRDefault="008A7F8F" w:rsidP="008A7F8F">
      <w:pPr>
        <w:pStyle w:val="PL"/>
      </w:pPr>
      <w:r>
        <w:t xml:space="preserve">      }</w:t>
      </w:r>
    </w:p>
    <w:p w14:paraId="166C1DCB" w14:textId="77777777" w:rsidR="008A7F8F" w:rsidRDefault="008A7F8F" w:rsidP="008A7F8F">
      <w:pPr>
        <w:pStyle w:val="PL"/>
      </w:pPr>
      <w:r>
        <w:t xml:space="preserve">      default MAXIMUM;</w:t>
      </w:r>
    </w:p>
    <w:p w14:paraId="4CBFABF8" w14:textId="77777777" w:rsidR="008A7F8F" w:rsidRDefault="008A7F8F" w:rsidP="008A7F8F">
      <w:pPr>
        <w:pStyle w:val="PL"/>
      </w:pPr>
      <w:r>
        <w:t xml:space="preserve">      description "Specifies how detailed information should be recorded in the</w:t>
      </w:r>
    </w:p>
    <w:p w14:paraId="70351DE9" w14:textId="77777777" w:rsidR="008A7F8F" w:rsidRDefault="008A7F8F" w:rsidP="008A7F8F">
      <w:pPr>
        <w:pStyle w:val="PL"/>
      </w:pPr>
      <w:r>
        <w:t xml:space="preserve">        Network Element. The Trace Depth is a paremeter for Trace Session level,</w:t>
      </w:r>
    </w:p>
    <w:p w14:paraId="40C96529" w14:textId="77777777" w:rsidR="008A7F8F" w:rsidRDefault="008A7F8F" w:rsidP="008A7F8F">
      <w:pPr>
        <w:pStyle w:val="PL"/>
      </w:pPr>
      <w:r>
        <w:t xml:space="preserve">        i.e., the Trace Depth is the same for all of the NEs to be traced in</w:t>
      </w:r>
    </w:p>
    <w:p w14:paraId="093AB6EE" w14:textId="77777777" w:rsidR="008A7F8F" w:rsidRDefault="008A7F8F" w:rsidP="008A7F8F">
      <w:pPr>
        <w:pStyle w:val="PL"/>
      </w:pPr>
      <w:r>
        <w:t xml:space="preserve">        the same Trace Session.</w:t>
      </w:r>
    </w:p>
    <w:p w14:paraId="2C88848E" w14:textId="77777777" w:rsidR="008A7F8F" w:rsidRDefault="008A7F8F" w:rsidP="008A7F8F">
      <w:pPr>
        <w:pStyle w:val="PL"/>
      </w:pPr>
      <w:r>
        <w:t xml:space="preserve">        The attribute is applicable only for Trace, otherwise it carries a null</w:t>
      </w:r>
    </w:p>
    <w:p w14:paraId="0C5208FE" w14:textId="77777777" w:rsidR="008A7F8F" w:rsidRDefault="008A7F8F" w:rsidP="008A7F8F">
      <w:pPr>
        <w:pStyle w:val="PL"/>
      </w:pPr>
      <w:r>
        <w:t xml:space="preserve">        semantic.";</w:t>
      </w:r>
    </w:p>
    <w:p w14:paraId="422F9DBD" w14:textId="77777777" w:rsidR="008A7F8F" w:rsidRDefault="008A7F8F" w:rsidP="008A7F8F">
      <w:pPr>
        <w:pStyle w:val="PL"/>
      </w:pPr>
      <w:r>
        <w:t xml:space="preserve">      reference "Clause 5.3 of 3GPP TS 32.422";</w:t>
      </w:r>
    </w:p>
    <w:p w14:paraId="37C32E9B" w14:textId="77777777" w:rsidR="008A7F8F" w:rsidRDefault="008A7F8F" w:rsidP="008A7F8F">
      <w:pPr>
        <w:pStyle w:val="PL"/>
      </w:pPr>
      <w:r>
        <w:t xml:space="preserve">    }</w:t>
      </w:r>
    </w:p>
    <w:p w14:paraId="55DFCD12" w14:textId="77777777" w:rsidR="008A7F8F" w:rsidRDefault="008A7F8F" w:rsidP="008A7F8F">
      <w:pPr>
        <w:pStyle w:val="PL"/>
      </w:pPr>
    </w:p>
    <w:p w14:paraId="05CB0070" w14:textId="77777777" w:rsidR="008A7F8F" w:rsidRDefault="008A7F8F" w:rsidP="008A7F8F">
      <w:pPr>
        <w:pStyle w:val="PL"/>
      </w:pPr>
      <w:r>
        <w:t xml:space="preserve">    leaf tjTraceReference {</w:t>
      </w:r>
    </w:p>
    <w:p w14:paraId="57DC7472" w14:textId="77777777" w:rsidR="008A7F8F" w:rsidRDefault="008A7F8F" w:rsidP="008A7F8F">
      <w:pPr>
        <w:pStyle w:val="PL"/>
      </w:pPr>
      <w:r>
        <w:t xml:space="preserve">      type uint64;</w:t>
      </w:r>
    </w:p>
    <w:p w14:paraId="3F6C1640" w14:textId="77777777" w:rsidR="008A7F8F" w:rsidRDefault="008A7F8F" w:rsidP="008A7F8F">
      <w:pPr>
        <w:pStyle w:val="PL"/>
      </w:pPr>
      <w:r>
        <w:t xml:space="preserve">      mandatory true;</w:t>
      </w:r>
    </w:p>
    <w:p w14:paraId="309E711D" w14:textId="77777777" w:rsidR="008A7F8F" w:rsidRDefault="008A7F8F" w:rsidP="008A7F8F">
      <w:pPr>
        <w:pStyle w:val="PL"/>
      </w:pPr>
      <w:r>
        <w:t xml:space="preserve">      description "A globally unique identifier, which uniquely identifies the</w:t>
      </w:r>
    </w:p>
    <w:p w14:paraId="49663389" w14:textId="77777777" w:rsidR="008A7F8F" w:rsidRDefault="008A7F8F" w:rsidP="008A7F8F">
      <w:pPr>
        <w:pStyle w:val="PL"/>
      </w:pPr>
      <w:r>
        <w:t xml:space="preserve">        Trace Session that is created by the TraceJob.</w:t>
      </w:r>
    </w:p>
    <w:p w14:paraId="70D3EBFA" w14:textId="77777777" w:rsidR="008A7F8F" w:rsidRDefault="008A7F8F" w:rsidP="008A7F8F">
      <w:pPr>
        <w:pStyle w:val="PL"/>
      </w:pPr>
      <w:r>
        <w:t xml:space="preserve">        In case of shared network, it is the MCC and MNC of the Participating</w:t>
      </w:r>
    </w:p>
    <w:p w14:paraId="0D10D487" w14:textId="77777777" w:rsidR="008A7F8F" w:rsidRDefault="008A7F8F" w:rsidP="008A7F8F">
      <w:pPr>
        <w:pStyle w:val="PL"/>
      </w:pPr>
      <w:r>
        <w:t xml:space="preserve">        Operator that request the trace session that shall be provided.</w:t>
      </w:r>
    </w:p>
    <w:p w14:paraId="59B5F883" w14:textId="77777777" w:rsidR="008A7F8F" w:rsidRDefault="008A7F8F" w:rsidP="008A7F8F">
      <w:pPr>
        <w:pStyle w:val="PL"/>
      </w:pPr>
      <w:r>
        <w:t xml:space="preserve">        The attribute is applicable for both Trace and MDT.";</w:t>
      </w:r>
    </w:p>
    <w:p w14:paraId="350B9FA5" w14:textId="77777777" w:rsidR="008A7F8F" w:rsidRDefault="008A7F8F" w:rsidP="008A7F8F">
      <w:pPr>
        <w:pStyle w:val="PL"/>
      </w:pPr>
      <w:r>
        <w:t xml:space="preserve">    }</w:t>
      </w:r>
    </w:p>
    <w:p w14:paraId="19F83F8E" w14:textId="77777777" w:rsidR="008A7F8F" w:rsidRDefault="008A7F8F" w:rsidP="008A7F8F">
      <w:pPr>
        <w:pStyle w:val="PL"/>
      </w:pPr>
    </w:p>
    <w:p w14:paraId="63AAF06B" w14:textId="77777777" w:rsidR="008A7F8F" w:rsidRDefault="008A7F8F" w:rsidP="008A7F8F">
      <w:pPr>
        <w:pStyle w:val="PL"/>
      </w:pPr>
      <w:r>
        <w:t xml:space="preserve">    leaf tjTraceRecordSessionReference {</w:t>
      </w:r>
    </w:p>
    <w:p w14:paraId="2FD61DCD" w14:textId="77777777" w:rsidR="008A7F8F" w:rsidRDefault="008A7F8F" w:rsidP="008A7F8F">
      <w:pPr>
        <w:pStyle w:val="PL"/>
      </w:pPr>
      <w:r>
        <w:t xml:space="preserve">      type string;</w:t>
      </w:r>
    </w:p>
    <w:p w14:paraId="44420EA6" w14:textId="77777777" w:rsidR="008A7F8F" w:rsidRDefault="008A7F8F" w:rsidP="008A7F8F">
      <w:pPr>
        <w:pStyle w:val="PL"/>
      </w:pPr>
      <w:r>
        <w:t xml:space="preserve">      mandatory true;</w:t>
      </w:r>
    </w:p>
    <w:p w14:paraId="3538D397" w14:textId="77777777" w:rsidR="008A7F8F" w:rsidRDefault="008A7F8F" w:rsidP="008A7F8F">
      <w:pPr>
        <w:pStyle w:val="PL"/>
        <w:rPr>
          <w:ins w:id="15" w:author="scottma"/>
        </w:rPr>
      </w:pPr>
      <w:ins w:id="16" w:author="scottma">
        <w:r>
          <w:t xml:space="preserve">      config false;</w:t>
        </w:r>
      </w:ins>
    </w:p>
    <w:p w14:paraId="601A272A" w14:textId="77777777" w:rsidR="008A7F8F" w:rsidRDefault="008A7F8F" w:rsidP="008A7F8F">
      <w:pPr>
        <w:pStyle w:val="PL"/>
      </w:pPr>
      <w:r>
        <w:t xml:space="preserve">      description "An identifier, which identifies the Trace Recording Session. </w:t>
      </w:r>
    </w:p>
    <w:p w14:paraId="665D51E5" w14:textId="77777777" w:rsidR="008A7F8F" w:rsidRDefault="008A7F8F" w:rsidP="008A7F8F">
      <w:pPr>
        <w:pStyle w:val="PL"/>
      </w:pPr>
      <w:r>
        <w:t xml:space="preserve">        The attribute is applicable for both Trace and MDT.</w:t>
      </w:r>
    </w:p>
    <w:p w14:paraId="251B9DA7" w14:textId="77777777" w:rsidR="008A7F8F" w:rsidRDefault="008A7F8F" w:rsidP="008A7F8F">
      <w:pPr>
        <w:pStyle w:val="PL"/>
      </w:pPr>
      <w:r>
        <w:t xml:space="preserve">        See the clause 5.7 of 3GPP TS 32.422 for additional details on the </w:t>
      </w:r>
    </w:p>
    <w:p w14:paraId="2F7BD2E1" w14:textId="77777777" w:rsidR="008A7F8F" w:rsidRDefault="008A7F8F" w:rsidP="008A7F8F">
      <w:pPr>
        <w:pStyle w:val="PL"/>
      </w:pPr>
      <w:r>
        <w:t xml:space="preserve">        allowed values.";</w:t>
      </w:r>
    </w:p>
    <w:p w14:paraId="3C55D8F5" w14:textId="77777777" w:rsidR="008A7F8F" w:rsidRDefault="008A7F8F" w:rsidP="008A7F8F">
      <w:pPr>
        <w:pStyle w:val="PL"/>
      </w:pPr>
      <w:r>
        <w:t xml:space="preserve">    }</w:t>
      </w:r>
    </w:p>
    <w:p w14:paraId="4470F2F7" w14:textId="77777777" w:rsidR="008A7F8F" w:rsidRDefault="008A7F8F" w:rsidP="008A7F8F">
      <w:pPr>
        <w:pStyle w:val="PL"/>
      </w:pPr>
      <w:r>
        <w:t xml:space="preserve">    </w:t>
      </w:r>
    </w:p>
    <w:p w14:paraId="3C25BDE8" w14:textId="77777777" w:rsidR="008A7F8F" w:rsidRDefault="008A7F8F" w:rsidP="008A7F8F">
      <w:pPr>
        <w:pStyle w:val="PL"/>
        <w:rPr>
          <w:ins w:id="17" w:author="scottma"/>
        </w:rPr>
      </w:pPr>
      <w:ins w:id="18" w:author="scottma">
        <w:r>
          <w:t xml:space="preserve">    leaf traceRecordingSessionActive {</w:t>
        </w:r>
      </w:ins>
    </w:p>
    <w:p w14:paraId="0EF32E66" w14:textId="77777777" w:rsidR="008A7F8F" w:rsidRDefault="008A7F8F" w:rsidP="008A7F8F">
      <w:pPr>
        <w:pStyle w:val="PL"/>
        <w:rPr>
          <w:ins w:id="19" w:author="scottma"/>
        </w:rPr>
      </w:pPr>
      <w:ins w:id="20" w:author="scottma">
        <w:r>
          <w:t xml:space="preserve">      type boolean;</w:t>
        </w:r>
      </w:ins>
    </w:p>
    <w:p w14:paraId="2247AC9D" w14:textId="77777777" w:rsidR="008A7F8F" w:rsidRDefault="008A7F8F" w:rsidP="008A7F8F">
      <w:pPr>
        <w:pStyle w:val="PL"/>
        <w:rPr>
          <w:ins w:id="21" w:author="scottma"/>
        </w:rPr>
      </w:pPr>
      <w:ins w:id="22" w:author="scottma">
        <w:r>
          <w:t xml:space="preserve">      mandatory true;</w:t>
        </w:r>
      </w:ins>
    </w:p>
    <w:p w14:paraId="32B5C74C" w14:textId="77777777" w:rsidR="008A7F8F" w:rsidRDefault="008A7F8F" w:rsidP="008A7F8F">
      <w:pPr>
        <w:pStyle w:val="PL"/>
        <w:rPr>
          <w:ins w:id="23" w:author="scottma"/>
        </w:rPr>
      </w:pPr>
      <w:ins w:id="24" w:author="scottma">
        <w:r>
          <w:t xml:space="preserve">      config false;</w:t>
        </w:r>
      </w:ins>
    </w:p>
    <w:p w14:paraId="02AB744C" w14:textId="77777777" w:rsidR="008A7F8F" w:rsidRDefault="008A7F8F" w:rsidP="008A7F8F">
      <w:pPr>
        <w:pStyle w:val="PL"/>
        <w:rPr>
          <w:ins w:id="25" w:author="scottma"/>
        </w:rPr>
      </w:pPr>
      <w:ins w:id="26" w:author="scottma">
        <w:r>
          <w:t xml:space="preserve">      description "Indicates whether a Trace Recording Session is active.";</w:t>
        </w:r>
      </w:ins>
    </w:p>
    <w:p w14:paraId="0699383E" w14:textId="77777777" w:rsidR="008A7F8F" w:rsidRDefault="008A7F8F" w:rsidP="008A7F8F">
      <w:pPr>
        <w:pStyle w:val="PL"/>
        <w:rPr>
          <w:ins w:id="27" w:author="scottma"/>
        </w:rPr>
      </w:pPr>
      <w:ins w:id="28" w:author="scottma">
        <w:r>
          <w:t xml:space="preserve">    }</w:t>
        </w:r>
      </w:ins>
    </w:p>
    <w:p w14:paraId="3F0F5195" w14:textId="77777777" w:rsidR="008A7F8F" w:rsidRDefault="008A7F8F" w:rsidP="008A7F8F">
      <w:pPr>
        <w:pStyle w:val="PL"/>
        <w:rPr>
          <w:ins w:id="29" w:author="scottma"/>
        </w:rPr>
      </w:pPr>
    </w:p>
    <w:p w14:paraId="49B98E4C" w14:textId="77777777" w:rsidR="008A7F8F" w:rsidRDefault="008A7F8F" w:rsidP="008A7F8F">
      <w:pPr>
        <w:pStyle w:val="PL"/>
      </w:pPr>
      <w:r>
        <w:t xml:space="preserve">    leaf tjTraceReportingFormat {</w:t>
      </w:r>
    </w:p>
    <w:p w14:paraId="6E94C79B" w14:textId="77777777" w:rsidR="008A7F8F" w:rsidRDefault="008A7F8F" w:rsidP="008A7F8F">
      <w:pPr>
        <w:pStyle w:val="PL"/>
      </w:pPr>
      <w:r>
        <w:t xml:space="preserve">      type enumeration {</w:t>
      </w:r>
    </w:p>
    <w:p w14:paraId="5CBA88E2" w14:textId="77777777" w:rsidR="008A7F8F" w:rsidRDefault="008A7F8F" w:rsidP="008A7F8F">
      <w:pPr>
        <w:pStyle w:val="PL"/>
      </w:pPr>
      <w:r>
        <w:t xml:space="preserve">        enum FILE_BASED;</w:t>
      </w:r>
    </w:p>
    <w:p w14:paraId="7B221E70" w14:textId="77777777" w:rsidR="008A7F8F" w:rsidRDefault="008A7F8F" w:rsidP="008A7F8F">
      <w:pPr>
        <w:pStyle w:val="PL"/>
      </w:pPr>
      <w:r>
        <w:t xml:space="preserve">        enum STREAMING;</w:t>
      </w:r>
    </w:p>
    <w:p w14:paraId="66F6B4CF" w14:textId="77777777" w:rsidR="008A7F8F" w:rsidRDefault="008A7F8F" w:rsidP="008A7F8F">
      <w:pPr>
        <w:pStyle w:val="PL"/>
      </w:pPr>
      <w:r>
        <w:t xml:space="preserve">      }</w:t>
      </w:r>
    </w:p>
    <w:p w14:paraId="2183486F" w14:textId="77777777" w:rsidR="008A7F8F" w:rsidRDefault="008A7F8F" w:rsidP="008A7F8F">
      <w:pPr>
        <w:pStyle w:val="PL"/>
      </w:pPr>
      <w:r>
        <w:t xml:space="preserve">      default FILE_BASED;</w:t>
      </w:r>
    </w:p>
    <w:p w14:paraId="447E9EFE" w14:textId="77777777" w:rsidR="008A7F8F" w:rsidRDefault="008A7F8F" w:rsidP="008A7F8F">
      <w:pPr>
        <w:pStyle w:val="PL"/>
      </w:pPr>
      <w:r>
        <w:t xml:space="preserve">      description "Specifies the trace reporting format - streaming trace</w:t>
      </w:r>
    </w:p>
    <w:p w14:paraId="48A659DA" w14:textId="77777777" w:rsidR="008A7F8F" w:rsidRDefault="008A7F8F" w:rsidP="008A7F8F">
      <w:pPr>
        <w:pStyle w:val="PL"/>
      </w:pPr>
      <w:r>
        <w:t xml:space="preserve">        reporting or file-based trace reporting";</w:t>
      </w:r>
    </w:p>
    <w:p w14:paraId="30D1E965" w14:textId="77777777" w:rsidR="008A7F8F" w:rsidRDefault="008A7F8F" w:rsidP="008A7F8F">
      <w:pPr>
        <w:pStyle w:val="PL"/>
      </w:pPr>
      <w:r>
        <w:t xml:space="preserve">      reference "3GPP TS 32.422 clause 5.11";</w:t>
      </w:r>
    </w:p>
    <w:p w14:paraId="7FF3A26D" w14:textId="77777777" w:rsidR="008A7F8F" w:rsidRDefault="008A7F8F" w:rsidP="008A7F8F">
      <w:pPr>
        <w:pStyle w:val="PL"/>
      </w:pPr>
      <w:r>
        <w:t xml:space="preserve">    }</w:t>
      </w:r>
    </w:p>
    <w:p w14:paraId="40AB2E87" w14:textId="77777777" w:rsidR="008A7F8F" w:rsidRDefault="008A7F8F" w:rsidP="008A7F8F">
      <w:pPr>
        <w:pStyle w:val="PL"/>
      </w:pPr>
      <w:r>
        <w:t xml:space="preserve">    list tjTraceTarget {</w:t>
      </w:r>
    </w:p>
    <w:p w14:paraId="0224BF7F" w14:textId="77777777" w:rsidR="008A7F8F" w:rsidRDefault="008A7F8F" w:rsidP="008A7F8F">
      <w:pPr>
        <w:pStyle w:val="PL"/>
      </w:pPr>
      <w:r>
        <w:t xml:space="preserve">      key "targetIdType targetIdValue";</w:t>
      </w:r>
    </w:p>
    <w:p w14:paraId="56D3256E" w14:textId="77777777" w:rsidR="008A7F8F" w:rsidRDefault="008A7F8F" w:rsidP="008A7F8F">
      <w:pPr>
        <w:pStyle w:val="PL"/>
      </w:pPr>
      <w:r>
        <w:t xml:space="preserve">      max-elements 1;</w:t>
      </w:r>
    </w:p>
    <w:p w14:paraId="7D4FD2F0" w14:textId="77777777" w:rsidR="008A7F8F" w:rsidRDefault="008A7F8F" w:rsidP="008A7F8F">
      <w:pPr>
        <w:pStyle w:val="PL"/>
      </w:pPr>
    </w:p>
    <w:p w14:paraId="7A5C3A32" w14:textId="77777777" w:rsidR="008A7F8F" w:rsidRDefault="008A7F8F" w:rsidP="008A7F8F">
      <w:pPr>
        <w:pStyle w:val="PL"/>
      </w:pPr>
      <w:r>
        <w:t xml:space="preserve">      leaf targetIdType {</w:t>
      </w:r>
    </w:p>
    <w:p w14:paraId="3F31777E" w14:textId="77777777" w:rsidR="008A7F8F" w:rsidRDefault="008A7F8F" w:rsidP="008A7F8F">
      <w:pPr>
        <w:pStyle w:val="PL"/>
      </w:pPr>
      <w:r>
        <w:t xml:space="preserve">        type enumeration {</w:t>
      </w:r>
    </w:p>
    <w:p w14:paraId="67C1E2D4" w14:textId="77777777" w:rsidR="008A7F8F" w:rsidRDefault="008A7F8F" w:rsidP="008A7F8F">
      <w:pPr>
        <w:pStyle w:val="PL"/>
      </w:pPr>
      <w:r>
        <w:t xml:space="preserve">          enum IMSI;</w:t>
      </w:r>
    </w:p>
    <w:p w14:paraId="1427D8DA" w14:textId="77777777" w:rsidR="008A7F8F" w:rsidRDefault="008A7F8F" w:rsidP="008A7F8F">
      <w:pPr>
        <w:pStyle w:val="PL"/>
      </w:pPr>
      <w:r>
        <w:t xml:space="preserve">          enum IMEI;</w:t>
      </w:r>
    </w:p>
    <w:p w14:paraId="57B6E402" w14:textId="77777777" w:rsidR="008A7F8F" w:rsidRDefault="008A7F8F" w:rsidP="008A7F8F">
      <w:pPr>
        <w:pStyle w:val="PL"/>
      </w:pPr>
      <w:r>
        <w:t xml:space="preserve">          enum IMEISV;</w:t>
      </w:r>
    </w:p>
    <w:p w14:paraId="1E55FF23" w14:textId="77777777" w:rsidR="008A7F8F" w:rsidRDefault="008A7F8F" w:rsidP="008A7F8F">
      <w:pPr>
        <w:pStyle w:val="PL"/>
      </w:pPr>
      <w:r>
        <w:t xml:space="preserve">          enum PUBLIC_ID;</w:t>
      </w:r>
    </w:p>
    <w:p w14:paraId="6429B675" w14:textId="77777777" w:rsidR="008A7F8F" w:rsidRDefault="008A7F8F" w:rsidP="008A7F8F">
      <w:pPr>
        <w:pStyle w:val="PL"/>
      </w:pPr>
      <w:r>
        <w:t xml:space="preserve">          enum UTRAN_CELL;</w:t>
      </w:r>
    </w:p>
    <w:p w14:paraId="2F49910E" w14:textId="77777777" w:rsidR="008A7F8F" w:rsidRDefault="008A7F8F" w:rsidP="008A7F8F">
      <w:pPr>
        <w:pStyle w:val="PL"/>
      </w:pPr>
      <w:r>
        <w:t xml:space="preserve">          enum E_UTRAN_CELL;</w:t>
      </w:r>
    </w:p>
    <w:p w14:paraId="344E84CD" w14:textId="77777777" w:rsidR="008A7F8F" w:rsidRDefault="008A7F8F" w:rsidP="008A7F8F">
      <w:pPr>
        <w:pStyle w:val="PL"/>
      </w:pPr>
      <w:r>
        <w:t xml:space="preserve">          enum NG_RAN_CELL;</w:t>
      </w:r>
    </w:p>
    <w:p w14:paraId="43498796" w14:textId="77777777" w:rsidR="008A7F8F" w:rsidRDefault="008A7F8F" w:rsidP="008A7F8F">
      <w:pPr>
        <w:pStyle w:val="PL"/>
      </w:pPr>
      <w:r>
        <w:t xml:space="preserve">          enum ENB;</w:t>
      </w:r>
    </w:p>
    <w:p w14:paraId="76E35A88" w14:textId="77777777" w:rsidR="008A7F8F" w:rsidRDefault="008A7F8F" w:rsidP="008A7F8F">
      <w:pPr>
        <w:pStyle w:val="PL"/>
      </w:pPr>
      <w:r>
        <w:t xml:space="preserve">          enum RNC;</w:t>
      </w:r>
    </w:p>
    <w:p w14:paraId="0B1519D5" w14:textId="77777777" w:rsidR="008A7F8F" w:rsidRDefault="008A7F8F" w:rsidP="008A7F8F">
      <w:pPr>
        <w:pStyle w:val="PL"/>
      </w:pPr>
      <w:r>
        <w:t xml:space="preserve">          enum GNB;</w:t>
      </w:r>
    </w:p>
    <w:p w14:paraId="438CAEC2" w14:textId="77777777" w:rsidR="008A7F8F" w:rsidRDefault="008A7F8F" w:rsidP="008A7F8F">
      <w:pPr>
        <w:pStyle w:val="PL"/>
      </w:pPr>
      <w:r>
        <w:t xml:space="preserve">          enum SUPI;</w:t>
      </w:r>
    </w:p>
    <w:p w14:paraId="07193307" w14:textId="77777777" w:rsidR="008A7F8F" w:rsidRDefault="008A7F8F" w:rsidP="008A7F8F">
      <w:pPr>
        <w:pStyle w:val="PL"/>
      </w:pPr>
      <w:r>
        <w:t xml:space="preserve">        }</w:t>
      </w:r>
    </w:p>
    <w:p w14:paraId="6CC75241" w14:textId="77777777" w:rsidR="008A7F8F" w:rsidRDefault="008A7F8F" w:rsidP="008A7F8F">
      <w:pPr>
        <w:pStyle w:val="PL"/>
      </w:pPr>
      <w:r>
        <w:t xml:space="preserve">      }</w:t>
      </w:r>
    </w:p>
    <w:p w14:paraId="35AB8917" w14:textId="77777777" w:rsidR="008A7F8F" w:rsidRDefault="008A7F8F" w:rsidP="008A7F8F">
      <w:pPr>
        <w:pStyle w:val="PL"/>
      </w:pPr>
    </w:p>
    <w:p w14:paraId="10B70C67" w14:textId="77777777" w:rsidR="008A7F8F" w:rsidRDefault="008A7F8F" w:rsidP="008A7F8F">
      <w:pPr>
        <w:pStyle w:val="PL"/>
      </w:pPr>
      <w:r>
        <w:t xml:space="preserve">      leaf targetIdValue {</w:t>
      </w:r>
    </w:p>
    <w:p w14:paraId="5963851D" w14:textId="77777777" w:rsidR="008A7F8F" w:rsidRDefault="008A7F8F" w:rsidP="008A7F8F">
      <w:pPr>
        <w:pStyle w:val="PL"/>
      </w:pPr>
      <w:r>
        <w:t xml:space="preserve">        type string;</w:t>
      </w:r>
    </w:p>
    <w:p w14:paraId="59F67E21" w14:textId="77777777" w:rsidR="008A7F8F" w:rsidRDefault="008A7F8F" w:rsidP="008A7F8F">
      <w:pPr>
        <w:pStyle w:val="PL"/>
      </w:pPr>
      <w:r>
        <w:t xml:space="preserve">      }</w:t>
      </w:r>
    </w:p>
    <w:p w14:paraId="60519499" w14:textId="77777777" w:rsidR="008A7F8F" w:rsidRDefault="008A7F8F" w:rsidP="008A7F8F">
      <w:pPr>
        <w:pStyle w:val="PL"/>
      </w:pPr>
    </w:p>
    <w:p w14:paraId="34BE9EE7" w14:textId="77777777" w:rsidR="008A7F8F" w:rsidRDefault="008A7F8F" w:rsidP="008A7F8F">
      <w:pPr>
        <w:pStyle w:val="PL"/>
      </w:pPr>
      <w:r>
        <w:t xml:space="preserve">      description "Specifies the target object of the Trace and MDT. The</w:t>
      </w:r>
    </w:p>
    <w:p w14:paraId="0FE2DE49" w14:textId="77777777" w:rsidR="008A7F8F" w:rsidRDefault="008A7F8F" w:rsidP="008A7F8F">
      <w:pPr>
        <w:pStyle w:val="PL"/>
      </w:pPr>
      <w:r>
        <w:t xml:space="preserve">        attribute is applicable for both Trace and MDT. This attribute</w:t>
      </w:r>
    </w:p>
    <w:p w14:paraId="0D764C3F" w14:textId="77777777" w:rsidR="008A7F8F" w:rsidRDefault="008A7F8F" w:rsidP="008A7F8F">
      <w:pPr>
        <w:pStyle w:val="PL"/>
      </w:pPr>
      <w:r>
        <w:t xml:space="preserve">        includes the ID type of the target as an enumeration and the ID value.</w:t>
      </w:r>
    </w:p>
    <w:p w14:paraId="0E57C96F" w14:textId="77777777" w:rsidR="008A7F8F" w:rsidRDefault="008A7F8F" w:rsidP="008A7F8F">
      <w:pPr>
        <w:pStyle w:val="PL"/>
      </w:pPr>
    </w:p>
    <w:p w14:paraId="58D751CF" w14:textId="77777777" w:rsidR="008A7F8F" w:rsidRDefault="008A7F8F" w:rsidP="008A7F8F">
      <w:pPr>
        <w:pStyle w:val="PL"/>
      </w:pPr>
      <w:r>
        <w:t xml:space="preserve">        The tjTraceTarget shall be public ID in case of a Management Based</w:t>
      </w:r>
    </w:p>
    <w:p w14:paraId="576A4BAA" w14:textId="77777777" w:rsidR="008A7F8F" w:rsidRDefault="008A7F8F" w:rsidP="008A7F8F">
      <w:pPr>
        <w:pStyle w:val="PL"/>
      </w:pPr>
      <w:r>
        <w:t xml:space="preserve">        Activation is done to an ScscfFunction. The tjTraceTarget shall be</w:t>
      </w:r>
    </w:p>
    <w:p w14:paraId="23E58DF4" w14:textId="77777777" w:rsidR="008A7F8F" w:rsidRDefault="008A7F8F" w:rsidP="008A7F8F">
      <w:pPr>
        <w:pStyle w:val="PL"/>
      </w:pPr>
      <w:r>
        <w:t xml:space="preserve">        cell only in case of the UTRAN cell traffic trace function.</w:t>
      </w:r>
    </w:p>
    <w:p w14:paraId="38839146" w14:textId="77777777" w:rsidR="008A7F8F" w:rsidRDefault="008A7F8F" w:rsidP="008A7F8F">
      <w:pPr>
        <w:pStyle w:val="PL"/>
      </w:pPr>
    </w:p>
    <w:p w14:paraId="2A68F6C9" w14:textId="77777777" w:rsidR="008A7F8F" w:rsidRDefault="008A7F8F" w:rsidP="008A7F8F">
      <w:pPr>
        <w:pStyle w:val="PL"/>
      </w:pPr>
      <w:r>
        <w:t xml:space="preserve">        The tjTraceTarget shall be E-UtranCell only in case of E-UTRAN cell</w:t>
      </w:r>
    </w:p>
    <w:p w14:paraId="17D03405" w14:textId="77777777" w:rsidR="008A7F8F" w:rsidRDefault="008A7F8F" w:rsidP="008A7F8F">
      <w:pPr>
        <w:pStyle w:val="PL"/>
      </w:pPr>
      <w:r>
        <w:t xml:space="preserve">        traffic trace function.The tjTraceTarget shall be either IMSI or</w:t>
      </w:r>
    </w:p>
    <w:p w14:paraId="296863BB" w14:textId="77777777" w:rsidR="008A7F8F" w:rsidRDefault="008A7F8F" w:rsidP="008A7F8F">
      <w:pPr>
        <w:pStyle w:val="PL"/>
      </w:pPr>
      <w:r>
        <w:t xml:space="preserve">        IMEI(SV) if the Trace Session is activated to any of the following</w:t>
      </w:r>
    </w:p>
    <w:p w14:paraId="24C6D474" w14:textId="77777777" w:rsidR="008A7F8F" w:rsidRDefault="008A7F8F" w:rsidP="008A7F8F">
      <w:pPr>
        <w:pStyle w:val="PL"/>
      </w:pPr>
      <w:r>
        <w:t xml:space="preserve">        ManagedEntity(ies):</w:t>
      </w:r>
    </w:p>
    <w:p w14:paraId="7AD11F9B" w14:textId="77777777" w:rsidR="008A7F8F" w:rsidRDefault="008A7F8F" w:rsidP="008A7F8F">
      <w:pPr>
        <w:pStyle w:val="PL"/>
      </w:pPr>
      <w:r>
        <w:t xml:space="preserve">        - HssFunction</w:t>
      </w:r>
    </w:p>
    <w:p w14:paraId="43B689B9" w14:textId="77777777" w:rsidR="008A7F8F" w:rsidRDefault="008A7F8F" w:rsidP="008A7F8F">
      <w:pPr>
        <w:pStyle w:val="PL"/>
      </w:pPr>
      <w:r>
        <w:t xml:space="preserve">        - MscServerFunction</w:t>
      </w:r>
    </w:p>
    <w:p w14:paraId="4CCE6755" w14:textId="77777777" w:rsidR="008A7F8F" w:rsidRDefault="008A7F8F" w:rsidP="008A7F8F">
      <w:pPr>
        <w:pStyle w:val="PL"/>
      </w:pPr>
      <w:r>
        <w:t xml:space="preserve">        - SgsnFunction</w:t>
      </w:r>
    </w:p>
    <w:p w14:paraId="255EFBA7" w14:textId="77777777" w:rsidR="008A7F8F" w:rsidRDefault="008A7F8F" w:rsidP="008A7F8F">
      <w:pPr>
        <w:pStyle w:val="PL"/>
      </w:pPr>
      <w:r>
        <w:t xml:space="preserve">        - GgsnFunction</w:t>
      </w:r>
    </w:p>
    <w:p w14:paraId="47E8EBFE" w14:textId="77777777" w:rsidR="008A7F8F" w:rsidRDefault="008A7F8F" w:rsidP="008A7F8F">
      <w:pPr>
        <w:pStyle w:val="PL"/>
      </w:pPr>
      <w:r>
        <w:t xml:space="preserve">        - BmscFunction</w:t>
      </w:r>
    </w:p>
    <w:p w14:paraId="4DB23D33" w14:textId="77777777" w:rsidR="008A7F8F" w:rsidRDefault="008A7F8F" w:rsidP="008A7F8F">
      <w:pPr>
        <w:pStyle w:val="PL"/>
      </w:pPr>
      <w:r>
        <w:t xml:space="preserve">        - RncFunction</w:t>
      </w:r>
    </w:p>
    <w:p w14:paraId="49E2A3C5" w14:textId="77777777" w:rsidR="008A7F8F" w:rsidRDefault="008A7F8F" w:rsidP="008A7F8F">
      <w:pPr>
        <w:pStyle w:val="PL"/>
      </w:pPr>
      <w:r>
        <w:t xml:space="preserve">        - MmeFunction</w:t>
      </w:r>
    </w:p>
    <w:p w14:paraId="16B19908" w14:textId="77777777" w:rsidR="008A7F8F" w:rsidRDefault="008A7F8F" w:rsidP="008A7F8F">
      <w:pPr>
        <w:pStyle w:val="PL"/>
      </w:pPr>
    </w:p>
    <w:p w14:paraId="364880ED" w14:textId="77777777" w:rsidR="008A7F8F" w:rsidRDefault="008A7F8F" w:rsidP="008A7F8F">
      <w:pPr>
        <w:pStyle w:val="PL"/>
      </w:pPr>
      <w:r>
        <w:t xml:space="preserve">        The tjTraceTarget shall be IMSI if the Trace Session is activated to a</w:t>
      </w:r>
    </w:p>
    <w:p w14:paraId="1686E6B5" w14:textId="77777777" w:rsidR="008A7F8F" w:rsidRDefault="008A7F8F" w:rsidP="008A7F8F">
      <w:pPr>
        <w:pStyle w:val="PL"/>
      </w:pPr>
      <w:r>
        <w:t xml:space="preserve">        ManagedEntity playing a role of ServinGWFunction.</w:t>
      </w:r>
    </w:p>
    <w:p w14:paraId="504D62BA" w14:textId="77777777" w:rsidR="008A7F8F" w:rsidRDefault="008A7F8F" w:rsidP="008A7F8F">
      <w:pPr>
        <w:pStyle w:val="PL"/>
      </w:pPr>
    </w:p>
    <w:p w14:paraId="43D16385" w14:textId="77777777" w:rsidR="008A7F8F" w:rsidRDefault="008A7F8F" w:rsidP="008A7F8F">
      <w:pPr>
        <w:pStyle w:val="PL"/>
      </w:pPr>
      <w:r>
        <w:t xml:space="preserve">        In case of signaling based Trace/MDT, the tjTraceTarget attribute shall </w:t>
      </w:r>
    </w:p>
    <w:p w14:paraId="52E3B903" w14:textId="77777777" w:rsidR="008A7F8F" w:rsidRDefault="008A7F8F" w:rsidP="008A7F8F">
      <w:pPr>
        <w:pStyle w:val="PL"/>
      </w:pPr>
      <w:r>
        <w:t xml:space="preserve">        be able to carry (IMSI or IMEI(SV)or SUPI), the tjMDTAreaScope attribute </w:t>
      </w:r>
    </w:p>
    <w:p w14:paraId="053D7DD0" w14:textId="77777777" w:rsidR="008A7F8F" w:rsidRDefault="008A7F8F" w:rsidP="008A7F8F">
      <w:pPr>
        <w:pStyle w:val="PL"/>
      </w:pPr>
      <w:r>
        <w:t xml:space="preserve">        shall be able to carry a list of (cell or E-UtranCell or NRCellDU or </w:t>
      </w:r>
    </w:p>
    <w:p w14:paraId="2310403F" w14:textId="77777777" w:rsidR="008A7F8F" w:rsidRDefault="008A7F8F" w:rsidP="008A7F8F">
      <w:pPr>
        <w:pStyle w:val="PL"/>
      </w:pPr>
      <w:r>
        <w:lastRenderedPageBreak/>
        <w:t xml:space="preserve">        TA/LA/RA).</w:t>
      </w:r>
    </w:p>
    <w:p w14:paraId="417D86C1" w14:textId="77777777" w:rsidR="008A7F8F" w:rsidRDefault="008A7F8F" w:rsidP="008A7F8F">
      <w:pPr>
        <w:pStyle w:val="PL"/>
      </w:pPr>
    </w:p>
    <w:p w14:paraId="07A77A1A" w14:textId="77777777" w:rsidR="008A7F8F" w:rsidRDefault="008A7F8F" w:rsidP="008A7F8F">
      <w:pPr>
        <w:pStyle w:val="PL"/>
      </w:pPr>
      <w:r>
        <w:t xml:space="preserve">        In case of management based Immediate MDT, the tjTraceTarget attribute</w:t>
      </w:r>
    </w:p>
    <w:p w14:paraId="3F03DEB5" w14:textId="77777777" w:rsidR="008A7F8F" w:rsidRDefault="008A7F8F" w:rsidP="008A7F8F">
      <w:pPr>
        <w:pStyle w:val="PL"/>
      </w:pPr>
      <w:r>
        <w:t xml:space="preserve">        shall be null value, the tjMDTAreaScope attribute shall carry a list of</w:t>
      </w:r>
    </w:p>
    <w:p w14:paraId="1283A67D" w14:textId="77777777" w:rsidR="008A7F8F" w:rsidRDefault="008A7F8F" w:rsidP="008A7F8F">
      <w:pPr>
        <w:pStyle w:val="PL"/>
      </w:pPr>
      <w:r>
        <w:t xml:space="preserve">        (Utrancell or E-UtranCell or NRCellDU).</w:t>
      </w:r>
    </w:p>
    <w:p w14:paraId="5F96CFFE" w14:textId="77777777" w:rsidR="008A7F8F" w:rsidRDefault="008A7F8F" w:rsidP="008A7F8F">
      <w:pPr>
        <w:pStyle w:val="PL"/>
      </w:pPr>
    </w:p>
    <w:p w14:paraId="37B62129" w14:textId="77777777" w:rsidR="008A7F8F" w:rsidRDefault="008A7F8F" w:rsidP="008A7F8F">
      <w:pPr>
        <w:pStyle w:val="PL"/>
      </w:pPr>
      <w:r>
        <w:t xml:space="preserve">        In case of management based Logged MDT, the tjTraceTarget attribute</w:t>
      </w:r>
    </w:p>
    <w:p w14:paraId="6122EC39" w14:textId="77777777" w:rsidR="008A7F8F" w:rsidRDefault="008A7F8F" w:rsidP="008A7F8F">
      <w:pPr>
        <w:pStyle w:val="PL"/>
      </w:pPr>
      <w:r>
        <w:t xml:space="preserve">        shall carry an eBs or a RNC or gNBs. The Logged MDT should be initiated </w:t>
      </w:r>
    </w:p>
    <w:p w14:paraId="13CD27BE" w14:textId="77777777" w:rsidR="008A7F8F" w:rsidRDefault="008A7F8F" w:rsidP="008A7F8F">
      <w:pPr>
        <w:pStyle w:val="PL"/>
      </w:pPr>
      <w:r>
        <w:t xml:space="preserve">        on the specified eNB or RNC or gNB in tjTraceTarget. The tjMDTAreaScope </w:t>
      </w:r>
    </w:p>
    <w:p w14:paraId="407A601E" w14:textId="77777777" w:rsidR="008A7F8F" w:rsidRDefault="008A7F8F" w:rsidP="008A7F8F">
      <w:pPr>
        <w:pStyle w:val="PL"/>
      </w:pPr>
      <w:r>
        <w:t xml:space="preserve">        attribute shall carry a list of (Utrancell or E-UtranCell or NRCellDU or </w:t>
      </w:r>
    </w:p>
    <w:p w14:paraId="31C62C4D" w14:textId="77777777" w:rsidR="008A7F8F" w:rsidRDefault="008A7F8F" w:rsidP="008A7F8F">
      <w:pPr>
        <w:pStyle w:val="PL"/>
      </w:pPr>
      <w:r>
        <w:t xml:space="preserve">        TA/LA/RA).</w:t>
      </w:r>
    </w:p>
    <w:p w14:paraId="1A9E51CD" w14:textId="77777777" w:rsidR="008A7F8F" w:rsidRDefault="008A7F8F" w:rsidP="008A7F8F">
      <w:pPr>
        <w:pStyle w:val="PL"/>
      </w:pPr>
    </w:p>
    <w:p w14:paraId="46B4F86B" w14:textId="77777777" w:rsidR="008A7F8F" w:rsidRDefault="008A7F8F" w:rsidP="008A7F8F">
      <w:pPr>
        <w:pStyle w:val="PL"/>
      </w:pPr>
      <w:r>
        <w:t xml:space="preserve">        In case of RLF reporting, or RCEF reporting,  the tjTraceTarget </w:t>
      </w:r>
    </w:p>
    <w:p w14:paraId="27AAFDA2" w14:textId="77777777" w:rsidR="008A7F8F" w:rsidRDefault="008A7F8F" w:rsidP="008A7F8F">
      <w:pPr>
        <w:pStyle w:val="PL"/>
      </w:pPr>
      <w:r>
        <w:t xml:space="preserve">        attribute shall be null value, the tjMDTAreaScope attribute shall carry </w:t>
      </w:r>
    </w:p>
    <w:p w14:paraId="65D104BE" w14:textId="77777777" w:rsidR="008A7F8F" w:rsidRDefault="008A7F8F" w:rsidP="008A7F8F">
      <w:pPr>
        <w:pStyle w:val="PL"/>
      </w:pPr>
      <w:r>
        <w:t xml:space="preserve">        one or list of eNBs/gNBs";</w:t>
      </w:r>
    </w:p>
    <w:p w14:paraId="1EAFE583" w14:textId="77777777" w:rsidR="008A7F8F" w:rsidRDefault="008A7F8F" w:rsidP="008A7F8F">
      <w:pPr>
        <w:pStyle w:val="PL"/>
      </w:pPr>
      <w:r>
        <w:t xml:space="preserve">      reference "3GPP TS 32.422";</w:t>
      </w:r>
    </w:p>
    <w:p w14:paraId="5D048910" w14:textId="77777777" w:rsidR="008A7F8F" w:rsidRDefault="008A7F8F" w:rsidP="008A7F8F">
      <w:pPr>
        <w:pStyle w:val="PL"/>
      </w:pPr>
      <w:r>
        <w:t xml:space="preserve">    }</w:t>
      </w:r>
    </w:p>
    <w:p w14:paraId="120B06AD" w14:textId="77777777" w:rsidR="008A7F8F" w:rsidRDefault="008A7F8F" w:rsidP="008A7F8F">
      <w:pPr>
        <w:pStyle w:val="PL"/>
      </w:pPr>
    </w:p>
    <w:p w14:paraId="4C0BE8D9" w14:textId="77777777" w:rsidR="008A7F8F" w:rsidRDefault="008A7F8F" w:rsidP="008A7F8F">
      <w:pPr>
        <w:pStyle w:val="PL"/>
      </w:pPr>
      <w:r>
        <w:t xml:space="preserve">    leaf tjTriggeringEvent {</w:t>
      </w:r>
    </w:p>
    <w:p w14:paraId="7FF0AA0A" w14:textId="77777777" w:rsidR="008A7F8F" w:rsidRDefault="008A7F8F" w:rsidP="008A7F8F">
      <w:pPr>
        <w:pStyle w:val="PL"/>
      </w:pPr>
      <w:r>
        <w:t xml:space="preserve">      when '../tjJobType = "TRACE_ONLY" or ' +</w:t>
      </w:r>
    </w:p>
    <w:p w14:paraId="4EB84056" w14:textId="77777777" w:rsidR="008A7F8F" w:rsidRDefault="008A7F8F" w:rsidP="008A7F8F">
      <w:pPr>
        <w:pStyle w:val="PL"/>
      </w:pPr>
      <w:r>
        <w:t xml:space="preserve">        '../tjJobType = "IMMEDIATE_MDT_AND_TRACE"';</w:t>
      </w:r>
    </w:p>
    <w:p w14:paraId="0D890314" w14:textId="77777777" w:rsidR="008A7F8F" w:rsidRDefault="008A7F8F" w:rsidP="008A7F8F">
      <w:pPr>
        <w:pStyle w:val="PL"/>
      </w:pPr>
      <w:r>
        <w:t xml:space="preserve">      type string ;</w:t>
      </w:r>
    </w:p>
    <w:p w14:paraId="5C47D5F4" w14:textId="77777777" w:rsidR="008A7F8F" w:rsidRDefault="008A7F8F" w:rsidP="008A7F8F">
      <w:pPr>
        <w:pStyle w:val="PL"/>
      </w:pPr>
      <w:r>
        <w:t xml:space="preserve">      mandatory true;</w:t>
      </w:r>
    </w:p>
    <w:p w14:paraId="4AE7DA9D" w14:textId="77777777" w:rsidR="008A7F8F" w:rsidRDefault="008A7F8F" w:rsidP="008A7F8F">
      <w:pPr>
        <w:pStyle w:val="PL"/>
      </w:pPr>
      <w:r>
        <w:t xml:space="preserve">      description "Specifies the triggering event parameter of the trace session.</w:t>
      </w:r>
    </w:p>
    <w:p w14:paraId="3BBAA53B" w14:textId="77777777" w:rsidR="008A7F8F" w:rsidRDefault="008A7F8F" w:rsidP="008A7F8F">
      <w:pPr>
        <w:pStyle w:val="PL"/>
      </w:pPr>
      <w:r>
        <w:t xml:space="preserve">        The attribute is applicable only for Trace. In case this attribute is</w:t>
      </w:r>
    </w:p>
    <w:p w14:paraId="0261AD5E" w14:textId="77777777" w:rsidR="008A7F8F" w:rsidRDefault="008A7F8F" w:rsidP="008A7F8F">
      <w:pPr>
        <w:pStyle w:val="PL"/>
      </w:pPr>
      <w:r>
        <w:t xml:space="preserve">        not used, it carries a null semantic.";</w:t>
      </w:r>
    </w:p>
    <w:p w14:paraId="784495F5" w14:textId="77777777" w:rsidR="008A7F8F" w:rsidRDefault="008A7F8F" w:rsidP="008A7F8F">
      <w:pPr>
        <w:pStyle w:val="PL"/>
      </w:pPr>
      <w:r>
        <w:t xml:space="preserve">      reference "Clause 5.1 of 3GPP TS 32.422";</w:t>
      </w:r>
    </w:p>
    <w:p w14:paraId="7A39DBA7" w14:textId="77777777" w:rsidR="008A7F8F" w:rsidRDefault="008A7F8F" w:rsidP="008A7F8F">
      <w:pPr>
        <w:pStyle w:val="PL"/>
      </w:pPr>
      <w:r>
        <w:t xml:space="preserve">    }</w:t>
      </w:r>
    </w:p>
    <w:p w14:paraId="18AC8BFC" w14:textId="77777777" w:rsidR="008A7F8F" w:rsidRDefault="008A7F8F" w:rsidP="008A7F8F">
      <w:pPr>
        <w:pStyle w:val="PL"/>
      </w:pPr>
    </w:p>
    <w:p w14:paraId="2E82EED5" w14:textId="77777777" w:rsidR="008A7F8F" w:rsidRDefault="008A7F8F" w:rsidP="008A7F8F">
      <w:pPr>
        <w:pStyle w:val="PL"/>
      </w:pPr>
      <w:r>
        <w:t xml:space="preserve">    leaf tjMDTAnonymizationOfData {</w:t>
      </w:r>
    </w:p>
    <w:p w14:paraId="70112244" w14:textId="77777777" w:rsidR="008A7F8F" w:rsidRDefault="008A7F8F" w:rsidP="008A7F8F">
      <w:pPr>
        <w:pStyle w:val="PL"/>
      </w:pPr>
      <w:r>
        <w:t xml:space="preserve">      when ../tjMDTAreaScope ;</w:t>
      </w:r>
    </w:p>
    <w:p w14:paraId="5C5C7014" w14:textId="77777777" w:rsidR="008A7F8F" w:rsidRDefault="008A7F8F" w:rsidP="008A7F8F">
      <w:pPr>
        <w:pStyle w:val="PL"/>
      </w:pPr>
      <w:r>
        <w:t xml:space="preserve">      type enumeration {</w:t>
      </w:r>
    </w:p>
    <w:p w14:paraId="6144A653" w14:textId="77777777" w:rsidR="008A7F8F" w:rsidRDefault="008A7F8F" w:rsidP="008A7F8F">
      <w:pPr>
        <w:pStyle w:val="PL"/>
      </w:pPr>
      <w:r>
        <w:t xml:space="preserve">        enum NO_IDENTITY;</w:t>
      </w:r>
    </w:p>
    <w:p w14:paraId="21ADB00C" w14:textId="77777777" w:rsidR="008A7F8F" w:rsidRDefault="008A7F8F" w:rsidP="008A7F8F">
      <w:pPr>
        <w:pStyle w:val="PL"/>
      </w:pPr>
      <w:r>
        <w:t xml:space="preserve">        enum TAC_OF_IMEI;</w:t>
      </w:r>
    </w:p>
    <w:p w14:paraId="1F47736F" w14:textId="77777777" w:rsidR="008A7F8F" w:rsidRDefault="008A7F8F" w:rsidP="008A7F8F">
      <w:pPr>
        <w:pStyle w:val="PL"/>
      </w:pPr>
      <w:r>
        <w:t xml:space="preserve">      }</w:t>
      </w:r>
    </w:p>
    <w:p w14:paraId="13243036" w14:textId="77777777" w:rsidR="008A7F8F" w:rsidRDefault="008A7F8F" w:rsidP="008A7F8F">
      <w:pPr>
        <w:pStyle w:val="PL"/>
      </w:pPr>
      <w:r>
        <w:t xml:space="preserve">      default NO_IDENTITY;</w:t>
      </w:r>
    </w:p>
    <w:p w14:paraId="6E5A34A6" w14:textId="77777777" w:rsidR="008A7F8F" w:rsidRDefault="008A7F8F" w:rsidP="008A7F8F">
      <w:pPr>
        <w:pStyle w:val="PL"/>
      </w:pPr>
      <w:r>
        <w:t xml:space="preserve">      description "Specifies level of MDT anonymization.";</w:t>
      </w:r>
    </w:p>
    <w:p w14:paraId="15A2A484" w14:textId="77777777" w:rsidR="008A7F8F" w:rsidRDefault="008A7F8F" w:rsidP="008A7F8F">
      <w:pPr>
        <w:pStyle w:val="PL"/>
      </w:pPr>
      <w:r>
        <w:t xml:space="preserve">      reference "3GPP TS 32.422 clause 5.10.12.";</w:t>
      </w:r>
    </w:p>
    <w:p w14:paraId="1B8E1820" w14:textId="77777777" w:rsidR="008A7F8F" w:rsidRDefault="008A7F8F" w:rsidP="008A7F8F">
      <w:pPr>
        <w:pStyle w:val="PL"/>
      </w:pPr>
      <w:r>
        <w:t xml:space="preserve">    }</w:t>
      </w:r>
    </w:p>
    <w:p w14:paraId="354031A2" w14:textId="77777777" w:rsidR="008A7F8F" w:rsidRDefault="008A7F8F" w:rsidP="008A7F8F">
      <w:pPr>
        <w:pStyle w:val="PL"/>
      </w:pPr>
    </w:p>
    <w:p w14:paraId="7ABCDB8E" w14:textId="77777777" w:rsidR="008A7F8F" w:rsidRDefault="008A7F8F" w:rsidP="008A7F8F">
      <w:pPr>
        <w:pStyle w:val="PL"/>
      </w:pPr>
      <w:r>
        <w:t xml:space="preserve">    list tjMDTAreaConfigurationForNeighCell {</w:t>
      </w:r>
    </w:p>
    <w:p w14:paraId="3A3FD045" w14:textId="77777777" w:rsidR="008A7F8F" w:rsidRDefault="008A7F8F" w:rsidP="008A7F8F">
      <w:pPr>
        <w:pStyle w:val="PL"/>
      </w:pPr>
      <w:r>
        <w:t xml:space="preserve">      when '../tjJobType = "LOGGED_MDT_ONLY"';</w:t>
      </w:r>
    </w:p>
    <w:p w14:paraId="3D25C04E" w14:textId="77777777" w:rsidR="008A7F8F" w:rsidRDefault="008A7F8F" w:rsidP="008A7F8F">
      <w:pPr>
        <w:pStyle w:val="PL"/>
      </w:pPr>
      <w:r>
        <w:t xml:space="preserve">      key "idx";</w:t>
      </w:r>
    </w:p>
    <w:p w14:paraId="6C4F56FC" w14:textId="77777777" w:rsidR="008A7F8F" w:rsidRDefault="008A7F8F" w:rsidP="008A7F8F">
      <w:pPr>
        <w:pStyle w:val="PL"/>
      </w:pPr>
      <w:r>
        <w:t xml:space="preserve">      min-elements 1;</w:t>
      </w:r>
    </w:p>
    <w:p w14:paraId="3AC8FBE8" w14:textId="77777777" w:rsidR="008A7F8F" w:rsidRDefault="008A7F8F" w:rsidP="008A7F8F">
      <w:pPr>
        <w:pStyle w:val="PL"/>
      </w:pPr>
      <w:r>
        <w:t xml:space="preserve">      leaf idx { type uint32 ; }</w:t>
      </w:r>
    </w:p>
    <w:p w14:paraId="4B74BE95" w14:textId="77777777" w:rsidR="008A7F8F" w:rsidRDefault="008A7F8F" w:rsidP="008A7F8F">
      <w:pPr>
        <w:pStyle w:val="PL"/>
      </w:pPr>
    </w:p>
    <w:p w14:paraId="58C04906" w14:textId="77777777" w:rsidR="008A7F8F" w:rsidRDefault="008A7F8F" w:rsidP="008A7F8F">
      <w:pPr>
        <w:pStyle w:val="PL"/>
      </w:pPr>
      <w:r>
        <w:t xml:space="preserve">      description "It specifies the area for which UE is requested to perform</w:t>
      </w:r>
    </w:p>
    <w:p w14:paraId="63BE3E6C" w14:textId="77777777" w:rsidR="008A7F8F" w:rsidRDefault="008A7F8F" w:rsidP="008A7F8F">
      <w:pPr>
        <w:pStyle w:val="PL"/>
      </w:pPr>
      <w:r>
        <w:t xml:space="preserve">        measurement logging for neighbour cells which have list of frequencies.</w:t>
      </w:r>
    </w:p>
    <w:p w14:paraId="146DADDF" w14:textId="77777777" w:rsidR="008A7F8F" w:rsidRDefault="008A7F8F" w:rsidP="008A7F8F">
      <w:pPr>
        <w:pStyle w:val="PL"/>
      </w:pPr>
      <w:r>
        <w:t xml:space="preserve">        If it is not configured, the UE shall perform measurement logging for</w:t>
      </w:r>
    </w:p>
    <w:p w14:paraId="4EB4086C" w14:textId="77777777" w:rsidR="008A7F8F" w:rsidRDefault="008A7F8F" w:rsidP="008A7F8F">
      <w:pPr>
        <w:pStyle w:val="PL"/>
      </w:pPr>
      <w:r>
        <w:t xml:space="preserve">        all the neighbour cells.</w:t>
      </w:r>
    </w:p>
    <w:p w14:paraId="6BB3EADA" w14:textId="77777777" w:rsidR="008A7F8F" w:rsidRDefault="008A7F8F" w:rsidP="008A7F8F">
      <w:pPr>
        <w:pStyle w:val="PL"/>
      </w:pPr>
    </w:p>
    <w:p w14:paraId="7045A24E" w14:textId="77777777" w:rsidR="008A7F8F" w:rsidRDefault="008A7F8F" w:rsidP="008A7F8F">
      <w:pPr>
        <w:pStyle w:val="PL"/>
      </w:pPr>
      <w:r>
        <w:t xml:space="preserve">        Applicable only to NR Logged MDT.";</w:t>
      </w:r>
    </w:p>
    <w:p w14:paraId="3A7086F1" w14:textId="77777777" w:rsidR="008A7F8F" w:rsidRDefault="008A7F8F" w:rsidP="008A7F8F">
      <w:pPr>
        <w:pStyle w:val="PL"/>
      </w:pPr>
      <w:r>
        <w:t xml:space="preserve">      reference "3GPP TS 32.422 clause 5.10.26.";</w:t>
      </w:r>
    </w:p>
    <w:p w14:paraId="09F5A817" w14:textId="77777777" w:rsidR="008A7F8F" w:rsidRDefault="008A7F8F" w:rsidP="008A7F8F">
      <w:pPr>
        <w:pStyle w:val="PL"/>
      </w:pPr>
    </w:p>
    <w:p w14:paraId="303E3A58" w14:textId="77777777" w:rsidR="008A7F8F" w:rsidRDefault="008A7F8F" w:rsidP="008A7F8F">
      <w:pPr>
        <w:pStyle w:val="PL"/>
      </w:pPr>
      <w:r>
        <w:t xml:space="preserve">      leaf frequency {</w:t>
      </w:r>
    </w:p>
    <w:p w14:paraId="5E512074" w14:textId="77777777" w:rsidR="008A7F8F" w:rsidRDefault="008A7F8F" w:rsidP="008A7F8F">
      <w:pPr>
        <w:pStyle w:val="PL"/>
      </w:pPr>
      <w:r>
        <w:t xml:space="preserve">        type string;</w:t>
      </w:r>
    </w:p>
    <w:p w14:paraId="6956DDDA" w14:textId="77777777" w:rsidR="008A7F8F" w:rsidRDefault="008A7F8F" w:rsidP="008A7F8F">
      <w:pPr>
        <w:pStyle w:val="PL"/>
      </w:pPr>
      <w:r>
        <w:t xml:space="preserve">      }</w:t>
      </w:r>
    </w:p>
    <w:p w14:paraId="4489DA9F" w14:textId="77777777" w:rsidR="008A7F8F" w:rsidRDefault="008A7F8F" w:rsidP="008A7F8F">
      <w:pPr>
        <w:pStyle w:val="PL"/>
      </w:pPr>
    </w:p>
    <w:p w14:paraId="7794EB36" w14:textId="77777777" w:rsidR="008A7F8F" w:rsidRDefault="008A7F8F" w:rsidP="008A7F8F">
      <w:pPr>
        <w:pStyle w:val="PL"/>
      </w:pPr>
      <w:r>
        <w:t xml:space="preserve">      leaf cell {</w:t>
      </w:r>
    </w:p>
    <w:p w14:paraId="27107493" w14:textId="77777777" w:rsidR="008A7F8F" w:rsidRDefault="008A7F8F" w:rsidP="008A7F8F">
      <w:pPr>
        <w:pStyle w:val="PL"/>
      </w:pPr>
      <w:r>
        <w:t xml:space="preserve">        type string;</w:t>
      </w:r>
    </w:p>
    <w:p w14:paraId="3D54EBEB" w14:textId="77777777" w:rsidR="008A7F8F" w:rsidRDefault="008A7F8F" w:rsidP="008A7F8F">
      <w:pPr>
        <w:pStyle w:val="PL"/>
      </w:pPr>
      <w:r>
        <w:t xml:space="preserve">      }</w:t>
      </w:r>
    </w:p>
    <w:p w14:paraId="7DEB58E7" w14:textId="77777777" w:rsidR="008A7F8F" w:rsidRDefault="008A7F8F" w:rsidP="008A7F8F">
      <w:pPr>
        <w:pStyle w:val="PL"/>
      </w:pPr>
      <w:r>
        <w:t xml:space="preserve">    }</w:t>
      </w:r>
    </w:p>
    <w:p w14:paraId="48BEA182" w14:textId="77777777" w:rsidR="008A7F8F" w:rsidRDefault="008A7F8F" w:rsidP="008A7F8F">
      <w:pPr>
        <w:pStyle w:val="PL"/>
      </w:pPr>
    </w:p>
    <w:p w14:paraId="5446E15A" w14:textId="77777777" w:rsidR="008A7F8F" w:rsidRDefault="008A7F8F" w:rsidP="008A7F8F">
      <w:pPr>
        <w:pStyle w:val="PL"/>
      </w:pPr>
      <w:r>
        <w:t xml:space="preserve">    leaf-list tjMDTAreaScope {</w:t>
      </w:r>
    </w:p>
    <w:p w14:paraId="3E400D77" w14:textId="77777777" w:rsidR="008A7F8F" w:rsidRDefault="008A7F8F" w:rsidP="008A7F8F">
      <w:pPr>
        <w:pStyle w:val="PL"/>
      </w:pPr>
      <w:r>
        <w:t xml:space="preserve">      type string;</w:t>
      </w:r>
    </w:p>
    <w:p w14:paraId="3A516AEB" w14:textId="77777777" w:rsidR="008A7F8F" w:rsidRDefault="008A7F8F" w:rsidP="008A7F8F">
      <w:pPr>
        <w:pStyle w:val="PL"/>
      </w:pPr>
      <w:r>
        <w:t xml:space="preserve">      description "specifies MDT area scope when activates an MDT job.</w:t>
      </w:r>
    </w:p>
    <w:p w14:paraId="607F874B" w14:textId="77777777" w:rsidR="008A7F8F" w:rsidRDefault="008A7F8F" w:rsidP="008A7F8F">
      <w:pPr>
        <w:pStyle w:val="PL"/>
      </w:pPr>
    </w:p>
    <w:p w14:paraId="177644DB" w14:textId="77777777" w:rsidR="008A7F8F" w:rsidRDefault="008A7F8F" w:rsidP="008A7F8F">
      <w:pPr>
        <w:pStyle w:val="PL"/>
      </w:pPr>
      <w:r>
        <w:t xml:space="preserve">      For RLF and RCEF reporting it specifies the eNB or list of eNBs where the</w:t>
      </w:r>
    </w:p>
    <w:p w14:paraId="2F3C3BA8" w14:textId="77777777" w:rsidR="008A7F8F" w:rsidRDefault="008A7F8F" w:rsidP="008A7F8F">
      <w:pPr>
        <w:pStyle w:val="PL"/>
      </w:pPr>
      <w:r>
        <w:t xml:space="preserve">      RLF or RCEF reports should be collected.</w:t>
      </w:r>
    </w:p>
    <w:p w14:paraId="34C97B6A" w14:textId="77777777" w:rsidR="008A7F8F" w:rsidRDefault="008A7F8F" w:rsidP="008A7F8F">
      <w:pPr>
        <w:pStyle w:val="PL"/>
      </w:pPr>
    </w:p>
    <w:p w14:paraId="3090741D" w14:textId="77777777" w:rsidR="008A7F8F" w:rsidRDefault="008A7F8F" w:rsidP="008A7F8F">
      <w:pPr>
        <w:pStyle w:val="PL"/>
      </w:pPr>
    </w:p>
    <w:p w14:paraId="30C357E0" w14:textId="77777777" w:rsidR="008A7F8F" w:rsidRDefault="008A7F8F" w:rsidP="008A7F8F">
      <w:pPr>
        <w:pStyle w:val="PL"/>
      </w:pPr>
      <w:r>
        <w:t xml:space="preserve">      List of cells/TA/LA/RA for signaling based MDT or management based Logged</w:t>
      </w:r>
    </w:p>
    <w:p w14:paraId="510EEFF6" w14:textId="77777777" w:rsidR="008A7F8F" w:rsidRDefault="008A7F8F" w:rsidP="008A7F8F">
      <w:pPr>
        <w:pStyle w:val="PL"/>
      </w:pPr>
      <w:r>
        <w:t xml:space="preserve">      MDT.</w:t>
      </w:r>
    </w:p>
    <w:p w14:paraId="45188410" w14:textId="77777777" w:rsidR="008A7F8F" w:rsidRDefault="008A7F8F" w:rsidP="008A7F8F">
      <w:pPr>
        <w:pStyle w:val="PL"/>
      </w:pPr>
    </w:p>
    <w:p w14:paraId="588F2F87" w14:textId="77777777" w:rsidR="008A7F8F" w:rsidRDefault="008A7F8F" w:rsidP="008A7F8F">
      <w:pPr>
        <w:pStyle w:val="PL"/>
      </w:pPr>
      <w:r>
        <w:t xml:space="preserve">      List of cells for management based Immediate MDT.</w:t>
      </w:r>
    </w:p>
    <w:p w14:paraId="081F4675" w14:textId="77777777" w:rsidR="008A7F8F" w:rsidRDefault="008A7F8F" w:rsidP="008A7F8F">
      <w:pPr>
        <w:pStyle w:val="PL"/>
      </w:pPr>
    </w:p>
    <w:p w14:paraId="32DEA602" w14:textId="77777777" w:rsidR="008A7F8F" w:rsidRDefault="008A7F8F" w:rsidP="008A7F8F">
      <w:pPr>
        <w:pStyle w:val="PL"/>
      </w:pPr>
      <w:r>
        <w:t xml:space="preserve">      Cell, TA, LA, RA are mutually exclusive.</w:t>
      </w:r>
    </w:p>
    <w:p w14:paraId="22937AB6" w14:textId="77777777" w:rsidR="008A7F8F" w:rsidRDefault="008A7F8F" w:rsidP="008A7F8F">
      <w:pPr>
        <w:pStyle w:val="PL"/>
      </w:pPr>
    </w:p>
    <w:p w14:paraId="0ED765BF" w14:textId="77777777" w:rsidR="008A7F8F" w:rsidRDefault="008A7F8F" w:rsidP="008A7F8F">
      <w:pPr>
        <w:pStyle w:val="PL"/>
      </w:pPr>
      <w:r>
        <w:lastRenderedPageBreak/>
        <w:t xml:space="preserve">      One or list of eNBs for RLF and RCEFreporting";</w:t>
      </w:r>
    </w:p>
    <w:p w14:paraId="78670AC1" w14:textId="77777777" w:rsidR="008A7F8F" w:rsidRDefault="008A7F8F" w:rsidP="008A7F8F">
      <w:pPr>
        <w:pStyle w:val="PL"/>
      </w:pPr>
      <w:r>
        <w:t xml:space="preserve">      reference "Clause 5.10.2 of 3GPP TS 32.422";</w:t>
      </w:r>
    </w:p>
    <w:p w14:paraId="24147B10" w14:textId="77777777" w:rsidR="008A7F8F" w:rsidRDefault="008A7F8F" w:rsidP="008A7F8F">
      <w:pPr>
        <w:pStyle w:val="PL"/>
      </w:pPr>
      <w:r>
        <w:t xml:space="preserve">    }</w:t>
      </w:r>
    </w:p>
    <w:p w14:paraId="40C1CC7C" w14:textId="77777777" w:rsidR="008A7F8F" w:rsidRDefault="008A7F8F" w:rsidP="008A7F8F">
      <w:pPr>
        <w:pStyle w:val="PL"/>
      </w:pPr>
    </w:p>
    <w:p w14:paraId="65CE894F" w14:textId="77777777" w:rsidR="008A7F8F" w:rsidRDefault="008A7F8F" w:rsidP="008A7F8F">
      <w:pPr>
        <w:pStyle w:val="PL"/>
      </w:pPr>
      <w:r>
        <w:t xml:space="preserve">    leaf tjMDTCollectionPeriodRrmLte {</w:t>
      </w:r>
    </w:p>
    <w:p w14:paraId="3F769ADA" w14:textId="77777777" w:rsidR="008A7F8F" w:rsidRDefault="008A7F8F" w:rsidP="008A7F8F">
      <w:pPr>
        <w:pStyle w:val="PL"/>
      </w:pPr>
      <w:r>
        <w:t xml:space="preserve">      when '../tjJobType = "IMMEDIATE_MDT_ONLY"' </w:t>
      </w:r>
    </w:p>
    <w:p w14:paraId="441F8067" w14:textId="77777777" w:rsidR="008A7F8F" w:rsidRDefault="008A7F8F" w:rsidP="008A7F8F">
      <w:pPr>
        <w:pStyle w:val="PL"/>
      </w:pPr>
      <w:r>
        <w:t xml:space="preserve">        +  ' or ../tjJobType = "IMMEDIATE_MDT_AND_TRACE"';</w:t>
      </w:r>
    </w:p>
    <w:p w14:paraId="078DB5C8" w14:textId="77777777" w:rsidR="008A7F8F" w:rsidRDefault="008A7F8F" w:rsidP="008A7F8F">
      <w:pPr>
        <w:pStyle w:val="PL"/>
      </w:pPr>
      <w:r>
        <w:t xml:space="preserve">      type uint32 {</w:t>
      </w:r>
    </w:p>
    <w:p w14:paraId="62835C45" w14:textId="77777777" w:rsidR="008A7F8F" w:rsidRDefault="008A7F8F" w:rsidP="008A7F8F">
      <w:pPr>
        <w:pStyle w:val="PL"/>
      </w:pPr>
      <w:r>
        <w:t xml:space="preserve">        range "250|500|1000|2000|3000|4000|6000|8000|12000|16000|20000|"</w:t>
      </w:r>
    </w:p>
    <w:p w14:paraId="6477C01F" w14:textId="77777777" w:rsidR="008A7F8F" w:rsidRDefault="008A7F8F" w:rsidP="008A7F8F">
      <w:pPr>
        <w:pStyle w:val="PL"/>
      </w:pPr>
      <w:r>
        <w:t xml:space="preserve">          +"24000|28000|32000|64000";</w:t>
      </w:r>
    </w:p>
    <w:p w14:paraId="6112452B" w14:textId="77777777" w:rsidR="008A7F8F" w:rsidRDefault="008A7F8F" w:rsidP="008A7F8F">
      <w:pPr>
        <w:pStyle w:val="PL"/>
      </w:pPr>
      <w:r>
        <w:t xml:space="preserve">      }</w:t>
      </w:r>
    </w:p>
    <w:p w14:paraId="14F46FA5" w14:textId="77777777" w:rsidR="008A7F8F" w:rsidRDefault="008A7F8F" w:rsidP="008A7F8F">
      <w:pPr>
        <w:pStyle w:val="PL"/>
      </w:pPr>
      <w:r>
        <w:t xml:space="preserve">      units milliseconds;</w:t>
      </w:r>
    </w:p>
    <w:p w14:paraId="006BCB70" w14:textId="77777777" w:rsidR="008A7F8F" w:rsidRDefault="008A7F8F" w:rsidP="008A7F8F">
      <w:pPr>
        <w:pStyle w:val="PL"/>
      </w:pPr>
      <w:r>
        <w:t xml:space="preserve">      description "Specifies the collection period for collecting RRM configured</w:t>
      </w:r>
    </w:p>
    <w:p w14:paraId="42682788" w14:textId="77777777" w:rsidR="008A7F8F" w:rsidRDefault="008A7F8F" w:rsidP="008A7F8F">
      <w:pPr>
        <w:pStyle w:val="PL"/>
      </w:pPr>
      <w:r>
        <w:t xml:space="preserve">        measurement samples for M2, M3 in LTE. The attribute is applicable only</w:t>
      </w:r>
    </w:p>
    <w:p w14:paraId="30C16DD1" w14:textId="77777777" w:rsidR="008A7F8F" w:rsidRDefault="008A7F8F" w:rsidP="008A7F8F">
      <w:pPr>
        <w:pStyle w:val="PL"/>
      </w:pPr>
      <w:r>
        <w:t xml:space="preserve">        for Immediate MDT. In case this attribute is not used, it carries a</w:t>
      </w:r>
    </w:p>
    <w:p w14:paraId="079EAEF7" w14:textId="77777777" w:rsidR="008A7F8F" w:rsidRDefault="008A7F8F" w:rsidP="008A7F8F">
      <w:pPr>
        <w:pStyle w:val="PL"/>
      </w:pPr>
      <w:r>
        <w:t xml:space="preserve">        null semantic.";</w:t>
      </w:r>
    </w:p>
    <w:p w14:paraId="6DAAEA82" w14:textId="77777777" w:rsidR="008A7F8F" w:rsidRDefault="008A7F8F" w:rsidP="008A7F8F">
      <w:pPr>
        <w:pStyle w:val="PL"/>
      </w:pPr>
      <w:r>
        <w:t xml:space="preserve">      reference "Clause 5.10.20 of 3GPP TS 32.422";</w:t>
      </w:r>
    </w:p>
    <w:p w14:paraId="50F36095" w14:textId="77777777" w:rsidR="008A7F8F" w:rsidRDefault="008A7F8F" w:rsidP="008A7F8F">
      <w:pPr>
        <w:pStyle w:val="PL"/>
      </w:pPr>
      <w:r>
        <w:t xml:space="preserve">    }</w:t>
      </w:r>
    </w:p>
    <w:p w14:paraId="23CD0893" w14:textId="77777777" w:rsidR="008A7F8F" w:rsidRDefault="008A7F8F" w:rsidP="008A7F8F">
      <w:pPr>
        <w:pStyle w:val="PL"/>
      </w:pPr>
    </w:p>
    <w:p w14:paraId="0BCEBE15" w14:textId="77777777" w:rsidR="008A7F8F" w:rsidRDefault="008A7F8F" w:rsidP="008A7F8F">
      <w:pPr>
        <w:pStyle w:val="PL"/>
      </w:pPr>
      <w:r>
        <w:t xml:space="preserve">    leaf tjMDTCollectionPeriodM6Lte {</w:t>
      </w:r>
    </w:p>
    <w:p w14:paraId="155ED478" w14:textId="77777777" w:rsidR="008A7F8F" w:rsidRDefault="008A7F8F" w:rsidP="008A7F8F">
      <w:pPr>
        <w:pStyle w:val="PL"/>
      </w:pPr>
      <w:r>
        <w:t xml:space="preserve">      when '../tjJobType = "IMMEDIATE_MDT_ONLY"' </w:t>
      </w:r>
    </w:p>
    <w:p w14:paraId="7209B2D8" w14:textId="77777777" w:rsidR="008A7F8F" w:rsidRDefault="008A7F8F" w:rsidP="008A7F8F">
      <w:pPr>
        <w:pStyle w:val="PL"/>
      </w:pPr>
      <w:r>
        <w:t xml:space="preserve">        +  ' or ../tjJobType = "IMMEDIATE_MDT_AND_TRACE"';</w:t>
      </w:r>
    </w:p>
    <w:p w14:paraId="791EEB99" w14:textId="77777777" w:rsidR="008A7F8F" w:rsidRDefault="008A7F8F" w:rsidP="008A7F8F">
      <w:pPr>
        <w:pStyle w:val="PL"/>
      </w:pPr>
      <w:r>
        <w:t xml:space="preserve">      type uint32 {</w:t>
      </w:r>
    </w:p>
    <w:p w14:paraId="32413269" w14:textId="77777777" w:rsidR="008A7F8F" w:rsidRDefault="008A7F8F" w:rsidP="008A7F8F">
      <w:pPr>
        <w:pStyle w:val="PL"/>
      </w:pPr>
      <w:r>
        <w:t xml:space="preserve">        range "1024|2048|5120|10240";</w:t>
      </w:r>
    </w:p>
    <w:p w14:paraId="0A37BA4B" w14:textId="77777777" w:rsidR="008A7F8F" w:rsidRDefault="008A7F8F" w:rsidP="008A7F8F">
      <w:pPr>
        <w:pStyle w:val="PL"/>
      </w:pPr>
      <w:r>
        <w:t xml:space="preserve">      }</w:t>
      </w:r>
    </w:p>
    <w:p w14:paraId="16F2820D" w14:textId="77777777" w:rsidR="008A7F8F" w:rsidRDefault="008A7F8F" w:rsidP="008A7F8F">
      <w:pPr>
        <w:pStyle w:val="PL"/>
      </w:pPr>
      <w:r>
        <w:t xml:space="preserve">      units milliseconds;</w:t>
      </w:r>
    </w:p>
    <w:p w14:paraId="7073E60A" w14:textId="77777777" w:rsidR="008A7F8F" w:rsidRDefault="008A7F8F" w:rsidP="008A7F8F">
      <w:pPr>
        <w:pStyle w:val="PL"/>
      </w:pPr>
      <w:r>
        <w:t xml:space="preserve">      description "Specifies the collection period for the Packet Delay </w:t>
      </w:r>
    </w:p>
    <w:p w14:paraId="294D0C1D" w14:textId="77777777" w:rsidR="008A7F8F" w:rsidRDefault="008A7F8F" w:rsidP="008A7F8F">
      <w:pPr>
        <w:pStyle w:val="PL"/>
      </w:pPr>
      <w:r>
        <w:t xml:space="preserve">        measurement (M6) for MDT taken by the eNB. The attribute is applicable </w:t>
      </w:r>
    </w:p>
    <w:p w14:paraId="0BD67F64" w14:textId="77777777" w:rsidR="008A7F8F" w:rsidRDefault="008A7F8F" w:rsidP="008A7F8F">
      <w:pPr>
        <w:pStyle w:val="PL"/>
      </w:pPr>
      <w:r>
        <w:t xml:space="preserve">        only for Immediate MDT. In case this attribute is not used, </w:t>
      </w:r>
    </w:p>
    <w:p w14:paraId="3EE1E46A" w14:textId="77777777" w:rsidR="008A7F8F" w:rsidRDefault="008A7F8F" w:rsidP="008A7F8F">
      <w:pPr>
        <w:pStyle w:val="PL"/>
      </w:pPr>
      <w:r>
        <w:t xml:space="preserve">        it carries a null semantic.";</w:t>
      </w:r>
    </w:p>
    <w:p w14:paraId="7B047C1D" w14:textId="77777777" w:rsidR="008A7F8F" w:rsidRDefault="008A7F8F" w:rsidP="008A7F8F">
      <w:pPr>
        <w:pStyle w:val="PL"/>
      </w:pPr>
      <w:r>
        <w:t xml:space="preserve">      reference "Clause 5.10.32 of  TS 32.422 ";</w:t>
      </w:r>
    </w:p>
    <w:p w14:paraId="761A5AEB" w14:textId="77777777" w:rsidR="008A7F8F" w:rsidRDefault="008A7F8F" w:rsidP="008A7F8F">
      <w:pPr>
        <w:pStyle w:val="PL"/>
      </w:pPr>
      <w:r>
        <w:t xml:space="preserve">    }</w:t>
      </w:r>
    </w:p>
    <w:p w14:paraId="6C1EE945" w14:textId="77777777" w:rsidR="008A7F8F" w:rsidRDefault="008A7F8F" w:rsidP="008A7F8F">
      <w:pPr>
        <w:pStyle w:val="PL"/>
      </w:pPr>
      <w:r>
        <w:t xml:space="preserve">    </w:t>
      </w:r>
    </w:p>
    <w:p w14:paraId="78E7FEAA" w14:textId="77777777" w:rsidR="008A7F8F" w:rsidRDefault="008A7F8F" w:rsidP="008A7F8F">
      <w:pPr>
        <w:pStyle w:val="PL"/>
      </w:pPr>
      <w:r>
        <w:t xml:space="preserve">    leaf tjMDTCollectionPeriodM7Lte {</w:t>
      </w:r>
    </w:p>
    <w:p w14:paraId="7721B0AC" w14:textId="77777777" w:rsidR="008A7F8F" w:rsidRDefault="008A7F8F" w:rsidP="008A7F8F">
      <w:pPr>
        <w:pStyle w:val="PL"/>
      </w:pPr>
      <w:r>
        <w:t xml:space="preserve">      when '../tjJobType = "IMMEDIATE_MDT_ONLY"' </w:t>
      </w:r>
    </w:p>
    <w:p w14:paraId="6283AC7F" w14:textId="77777777" w:rsidR="008A7F8F" w:rsidRDefault="008A7F8F" w:rsidP="008A7F8F">
      <w:pPr>
        <w:pStyle w:val="PL"/>
      </w:pPr>
      <w:r>
        <w:t xml:space="preserve">        +  ' or ../tjJobType = "IMMEDIATE_MDT_AND_TRACE"';</w:t>
      </w:r>
    </w:p>
    <w:p w14:paraId="707D6145" w14:textId="77777777" w:rsidR="008A7F8F" w:rsidRDefault="008A7F8F" w:rsidP="008A7F8F">
      <w:pPr>
        <w:pStyle w:val="PL"/>
      </w:pPr>
      <w:r>
        <w:t xml:space="preserve">      type uint16 {</w:t>
      </w:r>
    </w:p>
    <w:p w14:paraId="15098BCE" w14:textId="77777777" w:rsidR="008A7F8F" w:rsidRDefault="008A7F8F" w:rsidP="008A7F8F">
      <w:pPr>
        <w:pStyle w:val="PL"/>
      </w:pPr>
      <w:r>
        <w:t xml:space="preserve">        range 1..60 ;</w:t>
      </w:r>
    </w:p>
    <w:p w14:paraId="2A451B81" w14:textId="77777777" w:rsidR="008A7F8F" w:rsidRDefault="008A7F8F" w:rsidP="008A7F8F">
      <w:pPr>
        <w:pStyle w:val="PL"/>
      </w:pPr>
      <w:r>
        <w:t xml:space="preserve">      }</w:t>
      </w:r>
    </w:p>
    <w:p w14:paraId="383CEA26" w14:textId="77777777" w:rsidR="008A7F8F" w:rsidRDefault="008A7F8F" w:rsidP="008A7F8F">
      <w:pPr>
        <w:pStyle w:val="PL"/>
      </w:pPr>
      <w:r>
        <w:t xml:space="preserve">      description "It specifies the collection period for the Data Volume (M6) </w:t>
      </w:r>
    </w:p>
    <w:p w14:paraId="13EF75D2" w14:textId="77777777" w:rsidR="008A7F8F" w:rsidRDefault="008A7F8F" w:rsidP="008A7F8F">
      <w:pPr>
        <w:pStyle w:val="PL"/>
      </w:pPr>
      <w:r>
        <w:t xml:space="preserve">        and Throughput measurements (M7) for UMTS MDT taken by RNC. The </w:t>
      </w:r>
    </w:p>
    <w:p w14:paraId="6487ADBD" w14:textId="77777777" w:rsidR="008A7F8F" w:rsidRDefault="008A7F8F" w:rsidP="008A7F8F">
      <w:pPr>
        <w:pStyle w:val="PL"/>
      </w:pPr>
      <w:r>
        <w:t xml:space="preserve">        attribute is applicable only for Immediate MDT. In case this attribute </w:t>
      </w:r>
    </w:p>
    <w:p w14:paraId="44210B32" w14:textId="77777777" w:rsidR="008A7F8F" w:rsidRDefault="008A7F8F" w:rsidP="008A7F8F">
      <w:pPr>
        <w:pStyle w:val="PL"/>
      </w:pPr>
      <w:r>
        <w:t xml:space="preserve">        is not used, it carries a null semantic.";</w:t>
      </w:r>
    </w:p>
    <w:p w14:paraId="42B74758" w14:textId="77777777" w:rsidR="008A7F8F" w:rsidRDefault="008A7F8F" w:rsidP="008A7F8F">
      <w:pPr>
        <w:pStyle w:val="PL"/>
      </w:pPr>
      <w:r>
        <w:t xml:space="preserve">      reference "Clause 5.10.22 of  TS 32.422 .";</w:t>
      </w:r>
    </w:p>
    <w:p w14:paraId="0C38CE11" w14:textId="77777777" w:rsidR="008A7F8F" w:rsidRDefault="008A7F8F" w:rsidP="008A7F8F">
      <w:pPr>
        <w:pStyle w:val="PL"/>
      </w:pPr>
      <w:r>
        <w:t xml:space="preserve">    }</w:t>
      </w:r>
    </w:p>
    <w:p w14:paraId="7A462682" w14:textId="77777777" w:rsidR="008A7F8F" w:rsidRDefault="008A7F8F" w:rsidP="008A7F8F">
      <w:pPr>
        <w:pStyle w:val="PL"/>
      </w:pPr>
      <w:r>
        <w:t xml:space="preserve">    </w:t>
      </w:r>
    </w:p>
    <w:p w14:paraId="70403C3D" w14:textId="77777777" w:rsidR="008A7F8F" w:rsidRDefault="008A7F8F" w:rsidP="008A7F8F">
      <w:pPr>
        <w:pStyle w:val="PL"/>
      </w:pPr>
      <w:r>
        <w:t xml:space="preserve">    leaf tjMDTCollectionPeriodRrmUmts {</w:t>
      </w:r>
    </w:p>
    <w:p w14:paraId="6B53E977" w14:textId="77777777" w:rsidR="008A7F8F" w:rsidRDefault="008A7F8F" w:rsidP="008A7F8F">
      <w:pPr>
        <w:pStyle w:val="PL"/>
      </w:pPr>
      <w:r>
        <w:t xml:space="preserve">      when '../tjJobType = "IMMEDIATE_MDT_ONLY"'</w:t>
      </w:r>
    </w:p>
    <w:p w14:paraId="0D307D6F" w14:textId="77777777" w:rsidR="008A7F8F" w:rsidRDefault="008A7F8F" w:rsidP="008A7F8F">
      <w:pPr>
        <w:pStyle w:val="PL"/>
      </w:pPr>
      <w:r>
        <w:t xml:space="preserve">        +  ' or ../tjJobType = "IMMEDIATE_MDT_AND_TRACE"';</w:t>
      </w:r>
    </w:p>
    <w:p w14:paraId="1848C0E7" w14:textId="77777777" w:rsidR="008A7F8F" w:rsidRDefault="008A7F8F" w:rsidP="008A7F8F">
      <w:pPr>
        <w:pStyle w:val="PL"/>
      </w:pPr>
      <w:r>
        <w:t xml:space="preserve">      type uint32 {</w:t>
      </w:r>
    </w:p>
    <w:p w14:paraId="3A1D0C86" w14:textId="77777777" w:rsidR="008A7F8F" w:rsidRDefault="008A7F8F" w:rsidP="008A7F8F">
      <w:pPr>
        <w:pStyle w:val="PL"/>
      </w:pPr>
      <w:r>
        <w:t xml:space="preserve">        range "1024|1280|2048|2560|5120|"</w:t>
      </w:r>
    </w:p>
    <w:p w14:paraId="077649C6" w14:textId="77777777" w:rsidR="008A7F8F" w:rsidRDefault="008A7F8F" w:rsidP="008A7F8F">
      <w:pPr>
        <w:pStyle w:val="PL"/>
      </w:pPr>
      <w:r>
        <w:t xml:space="preserve">          +"10240|60000";</w:t>
      </w:r>
    </w:p>
    <w:p w14:paraId="5FF8E348" w14:textId="77777777" w:rsidR="008A7F8F" w:rsidRDefault="008A7F8F" w:rsidP="008A7F8F">
      <w:pPr>
        <w:pStyle w:val="PL"/>
      </w:pPr>
      <w:r>
        <w:t xml:space="preserve">      }</w:t>
      </w:r>
    </w:p>
    <w:p w14:paraId="6A341D64" w14:textId="77777777" w:rsidR="008A7F8F" w:rsidRDefault="008A7F8F" w:rsidP="008A7F8F">
      <w:pPr>
        <w:pStyle w:val="PL"/>
      </w:pPr>
      <w:r>
        <w:t xml:space="preserve">      units milliseconds;</w:t>
      </w:r>
    </w:p>
    <w:p w14:paraId="6C58762B" w14:textId="77777777" w:rsidR="008A7F8F" w:rsidRDefault="008A7F8F" w:rsidP="008A7F8F">
      <w:pPr>
        <w:pStyle w:val="PL"/>
      </w:pPr>
      <w:r>
        <w:t xml:space="preserve">      description "Specifies the collection period for collecting RRM configured</w:t>
      </w:r>
    </w:p>
    <w:p w14:paraId="18BA3E98" w14:textId="77777777" w:rsidR="008A7F8F" w:rsidRDefault="008A7F8F" w:rsidP="008A7F8F">
      <w:pPr>
        <w:pStyle w:val="PL"/>
      </w:pPr>
      <w:r>
        <w:t xml:space="preserve">        measurement samples for M3, M4, M5 in UMTS. The attribute is applicable</w:t>
      </w:r>
    </w:p>
    <w:p w14:paraId="3C000125" w14:textId="77777777" w:rsidR="008A7F8F" w:rsidRDefault="008A7F8F" w:rsidP="008A7F8F">
      <w:pPr>
        <w:pStyle w:val="PL"/>
      </w:pPr>
      <w:r>
        <w:t xml:space="preserve">        only for Immediate MDT. In case this attribute is not used, it carries</w:t>
      </w:r>
    </w:p>
    <w:p w14:paraId="6738BD8F" w14:textId="77777777" w:rsidR="008A7F8F" w:rsidRDefault="008A7F8F" w:rsidP="008A7F8F">
      <w:pPr>
        <w:pStyle w:val="PL"/>
      </w:pPr>
      <w:r>
        <w:t xml:space="preserve">        a null semantic";</w:t>
      </w:r>
    </w:p>
    <w:p w14:paraId="06CCFDFB" w14:textId="77777777" w:rsidR="008A7F8F" w:rsidRDefault="008A7F8F" w:rsidP="008A7F8F">
      <w:pPr>
        <w:pStyle w:val="PL"/>
      </w:pPr>
      <w:r>
        <w:t xml:space="preserve">      reference "Clause 5.10.21 of 3GPP TS 32.422";</w:t>
      </w:r>
    </w:p>
    <w:p w14:paraId="0138304C" w14:textId="77777777" w:rsidR="008A7F8F" w:rsidRDefault="008A7F8F" w:rsidP="008A7F8F">
      <w:pPr>
        <w:pStyle w:val="PL"/>
      </w:pPr>
      <w:r>
        <w:t xml:space="preserve">    }</w:t>
      </w:r>
    </w:p>
    <w:p w14:paraId="63A18A3B" w14:textId="77777777" w:rsidR="008A7F8F" w:rsidRDefault="008A7F8F" w:rsidP="008A7F8F">
      <w:pPr>
        <w:pStyle w:val="PL"/>
      </w:pPr>
    </w:p>
    <w:p w14:paraId="4740E33C" w14:textId="77777777" w:rsidR="008A7F8F" w:rsidRDefault="008A7F8F" w:rsidP="008A7F8F">
      <w:pPr>
        <w:pStyle w:val="PL"/>
      </w:pPr>
      <w:r>
        <w:t xml:space="preserve">    leaf tjMDTCollectionPeriodRrmNR {</w:t>
      </w:r>
    </w:p>
    <w:p w14:paraId="1F5A4605" w14:textId="77777777" w:rsidR="008A7F8F" w:rsidRDefault="008A7F8F" w:rsidP="008A7F8F">
      <w:pPr>
        <w:pStyle w:val="PL"/>
      </w:pPr>
      <w:r>
        <w:t xml:space="preserve">      when '../tjJobType = "IMMEDIATE_MDT_ONLY"'</w:t>
      </w:r>
    </w:p>
    <w:p w14:paraId="653D03C2" w14:textId="77777777" w:rsidR="008A7F8F" w:rsidRDefault="008A7F8F" w:rsidP="008A7F8F">
      <w:pPr>
        <w:pStyle w:val="PL"/>
      </w:pPr>
      <w:r>
        <w:t xml:space="preserve">        + ' or ../tjJobType = "IMMEDIATE_MDT_AND_TRACE"';</w:t>
      </w:r>
    </w:p>
    <w:p w14:paraId="70C6106D" w14:textId="77777777" w:rsidR="008A7F8F" w:rsidRDefault="008A7F8F" w:rsidP="008A7F8F">
      <w:pPr>
        <w:pStyle w:val="PL"/>
      </w:pPr>
      <w:r>
        <w:t xml:space="preserve">      type uint32 {</w:t>
      </w:r>
    </w:p>
    <w:p w14:paraId="79711576" w14:textId="77777777" w:rsidR="008A7F8F" w:rsidRDefault="008A7F8F" w:rsidP="008A7F8F">
      <w:pPr>
        <w:pStyle w:val="PL"/>
      </w:pPr>
      <w:r>
        <w:t xml:space="preserve">        range "1024|2048|5120|10240|60000";</w:t>
      </w:r>
    </w:p>
    <w:p w14:paraId="0251576B" w14:textId="77777777" w:rsidR="008A7F8F" w:rsidRDefault="008A7F8F" w:rsidP="008A7F8F">
      <w:pPr>
        <w:pStyle w:val="PL"/>
      </w:pPr>
      <w:r>
        <w:t xml:space="preserve">      }</w:t>
      </w:r>
    </w:p>
    <w:p w14:paraId="0593479E" w14:textId="77777777" w:rsidR="008A7F8F" w:rsidRDefault="008A7F8F" w:rsidP="008A7F8F">
      <w:pPr>
        <w:pStyle w:val="PL"/>
      </w:pPr>
      <w:r>
        <w:t xml:space="preserve">      units milliseconds;</w:t>
      </w:r>
    </w:p>
    <w:p w14:paraId="7E2F1E29" w14:textId="77777777" w:rsidR="008A7F8F" w:rsidRDefault="008A7F8F" w:rsidP="008A7F8F">
      <w:pPr>
        <w:pStyle w:val="PL"/>
      </w:pPr>
      <w:r>
        <w:t xml:space="preserve">      description "Specifies the collection period for collecting RRM </w:t>
      </w:r>
    </w:p>
    <w:p w14:paraId="70A510B4" w14:textId="77777777" w:rsidR="008A7F8F" w:rsidRDefault="008A7F8F" w:rsidP="008A7F8F">
      <w:pPr>
        <w:pStyle w:val="PL"/>
      </w:pPr>
      <w:r>
        <w:t xml:space="preserve">        configured measurement samples for M4, M5 in NR. The attribute is </w:t>
      </w:r>
    </w:p>
    <w:p w14:paraId="077ECA32" w14:textId="77777777" w:rsidR="008A7F8F" w:rsidRDefault="008A7F8F" w:rsidP="008A7F8F">
      <w:pPr>
        <w:pStyle w:val="PL"/>
      </w:pPr>
      <w:r>
        <w:t xml:space="preserve">        applicable only for Immediate MDT. In case this attribute is not </w:t>
      </w:r>
    </w:p>
    <w:p w14:paraId="261F9CEF" w14:textId="77777777" w:rsidR="008A7F8F" w:rsidRDefault="008A7F8F" w:rsidP="008A7F8F">
      <w:pPr>
        <w:pStyle w:val="PL"/>
      </w:pPr>
      <w:r>
        <w:t xml:space="preserve">        used, it carries a null semantic.";</w:t>
      </w:r>
    </w:p>
    <w:p w14:paraId="25D43C37" w14:textId="77777777" w:rsidR="008A7F8F" w:rsidRDefault="008A7F8F" w:rsidP="008A7F8F">
      <w:pPr>
        <w:pStyle w:val="PL"/>
      </w:pPr>
      <w:r>
        <w:t xml:space="preserve">      reference "Clause 5.10.30 of 3GPP TS 32.422";</w:t>
      </w:r>
    </w:p>
    <w:p w14:paraId="5A16D715" w14:textId="77777777" w:rsidR="008A7F8F" w:rsidRDefault="008A7F8F" w:rsidP="008A7F8F">
      <w:pPr>
        <w:pStyle w:val="PL"/>
      </w:pPr>
      <w:r>
        <w:t xml:space="preserve">    }</w:t>
      </w:r>
    </w:p>
    <w:p w14:paraId="394616F2" w14:textId="77777777" w:rsidR="008A7F8F" w:rsidRDefault="008A7F8F" w:rsidP="008A7F8F">
      <w:pPr>
        <w:pStyle w:val="PL"/>
      </w:pPr>
    </w:p>
    <w:p w14:paraId="50EB2558" w14:textId="77777777" w:rsidR="008A7F8F" w:rsidRDefault="008A7F8F" w:rsidP="008A7F8F">
      <w:pPr>
        <w:pStyle w:val="PL"/>
      </w:pPr>
      <w:r>
        <w:t xml:space="preserve">    leaf tjMDTCollectionPeriodM6NR {</w:t>
      </w:r>
    </w:p>
    <w:p w14:paraId="68047C3B" w14:textId="77777777" w:rsidR="008A7F8F" w:rsidRDefault="008A7F8F" w:rsidP="008A7F8F">
      <w:pPr>
        <w:pStyle w:val="PL"/>
      </w:pPr>
      <w:r>
        <w:t xml:space="preserve">      when '../tjJobType = "IMMEDIATE_MDT_ONLY"'</w:t>
      </w:r>
    </w:p>
    <w:p w14:paraId="0F1EC66B" w14:textId="77777777" w:rsidR="008A7F8F" w:rsidRDefault="008A7F8F" w:rsidP="008A7F8F">
      <w:pPr>
        <w:pStyle w:val="PL"/>
      </w:pPr>
      <w:r>
        <w:t xml:space="preserve">        + ' or ../tjJobType = "IMMEDIATE_MDT_AND_TRACE"';</w:t>
      </w:r>
    </w:p>
    <w:p w14:paraId="2AAEA853" w14:textId="77777777" w:rsidR="008A7F8F" w:rsidRDefault="008A7F8F" w:rsidP="008A7F8F">
      <w:pPr>
        <w:pStyle w:val="PL"/>
      </w:pPr>
      <w:r>
        <w:lastRenderedPageBreak/>
        <w:t xml:space="preserve">      type enumeration {</w:t>
      </w:r>
    </w:p>
    <w:p w14:paraId="097C4D80" w14:textId="77777777" w:rsidR="008A7F8F" w:rsidRDefault="008A7F8F" w:rsidP="008A7F8F">
      <w:pPr>
        <w:pStyle w:val="PL"/>
      </w:pPr>
      <w:r>
        <w:t xml:space="preserve">        enum 120ms;</w:t>
      </w:r>
    </w:p>
    <w:p w14:paraId="00B5D6B6" w14:textId="77777777" w:rsidR="008A7F8F" w:rsidRDefault="008A7F8F" w:rsidP="008A7F8F">
      <w:pPr>
        <w:pStyle w:val="PL"/>
      </w:pPr>
      <w:r>
        <w:t xml:space="preserve">        enum 240ms;</w:t>
      </w:r>
    </w:p>
    <w:p w14:paraId="5AFAA1DD" w14:textId="77777777" w:rsidR="008A7F8F" w:rsidRDefault="008A7F8F" w:rsidP="008A7F8F">
      <w:pPr>
        <w:pStyle w:val="PL"/>
      </w:pPr>
      <w:r>
        <w:t xml:space="preserve">        enum 480ms;</w:t>
      </w:r>
    </w:p>
    <w:p w14:paraId="5C207965" w14:textId="77777777" w:rsidR="008A7F8F" w:rsidRDefault="008A7F8F" w:rsidP="008A7F8F">
      <w:pPr>
        <w:pStyle w:val="PL"/>
      </w:pPr>
      <w:r>
        <w:t xml:space="preserve">        enum 640ms;</w:t>
      </w:r>
    </w:p>
    <w:p w14:paraId="64DE0263" w14:textId="77777777" w:rsidR="008A7F8F" w:rsidRDefault="008A7F8F" w:rsidP="008A7F8F">
      <w:pPr>
        <w:pStyle w:val="PL"/>
      </w:pPr>
      <w:r>
        <w:t xml:space="preserve">        enum 1024ms;</w:t>
      </w:r>
    </w:p>
    <w:p w14:paraId="340E82FB" w14:textId="77777777" w:rsidR="008A7F8F" w:rsidRDefault="008A7F8F" w:rsidP="008A7F8F">
      <w:pPr>
        <w:pStyle w:val="PL"/>
      </w:pPr>
      <w:r>
        <w:t xml:space="preserve">        enum 2048ms;</w:t>
      </w:r>
    </w:p>
    <w:p w14:paraId="2BC3AA0E" w14:textId="77777777" w:rsidR="008A7F8F" w:rsidRDefault="008A7F8F" w:rsidP="008A7F8F">
      <w:pPr>
        <w:pStyle w:val="PL"/>
      </w:pPr>
      <w:r>
        <w:t xml:space="preserve">        enum 5120ms;</w:t>
      </w:r>
    </w:p>
    <w:p w14:paraId="0C5FB0E2" w14:textId="77777777" w:rsidR="008A7F8F" w:rsidRDefault="008A7F8F" w:rsidP="008A7F8F">
      <w:pPr>
        <w:pStyle w:val="PL"/>
      </w:pPr>
      <w:r>
        <w:t xml:space="preserve">        enum 10240ms;</w:t>
      </w:r>
    </w:p>
    <w:p w14:paraId="4E1180C1" w14:textId="77777777" w:rsidR="008A7F8F" w:rsidRDefault="008A7F8F" w:rsidP="008A7F8F">
      <w:pPr>
        <w:pStyle w:val="PL"/>
      </w:pPr>
      <w:r>
        <w:t xml:space="preserve">        enum 20480ms;</w:t>
      </w:r>
    </w:p>
    <w:p w14:paraId="10853DDD" w14:textId="77777777" w:rsidR="008A7F8F" w:rsidRDefault="008A7F8F" w:rsidP="008A7F8F">
      <w:pPr>
        <w:pStyle w:val="PL"/>
      </w:pPr>
      <w:r>
        <w:t xml:space="preserve">        enum 40960ms;</w:t>
      </w:r>
    </w:p>
    <w:p w14:paraId="62A30147" w14:textId="77777777" w:rsidR="008A7F8F" w:rsidRDefault="008A7F8F" w:rsidP="008A7F8F">
      <w:pPr>
        <w:pStyle w:val="PL"/>
      </w:pPr>
      <w:r>
        <w:t xml:space="preserve">        enum 1min;</w:t>
      </w:r>
    </w:p>
    <w:p w14:paraId="2274F143" w14:textId="77777777" w:rsidR="008A7F8F" w:rsidRDefault="008A7F8F" w:rsidP="008A7F8F">
      <w:pPr>
        <w:pStyle w:val="PL"/>
      </w:pPr>
      <w:r>
        <w:t xml:space="preserve">        enum 6min;</w:t>
      </w:r>
    </w:p>
    <w:p w14:paraId="7B586377" w14:textId="77777777" w:rsidR="008A7F8F" w:rsidRDefault="008A7F8F" w:rsidP="008A7F8F">
      <w:pPr>
        <w:pStyle w:val="PL"/>
      </w:pPr>
      <w:r>
        <w:t xml:space="preserve">        enum 12min;</w:t>
      </w:r>
    </w:p>
    <w:p w14:paraId="08ECBB0E" w14:textId="77777777" w:rsidR="008A7F8F" w:rsidRDefault="008A7F8F" w:rsidP="008A7F8F">
      <w:pPr>
        <w:pStyle w:val="PL"/>
      </w:pPr>
      <w:r>
        <w:t xml:space="preserve">        enum 30min;</w:t>
      </w:r>
    </w:p>
    <w:p w14:paraId="7CD0AE12" w14:textId="77777777" w:rsidR="008A7F8F" w:rsidRDefault="008A7F8F" w:rsidP="008A7F8F">
      <w:pPr>
        <w:pStyle w:val="PL"/>
      </w:pPr>
      <w:r>
        <w:t xml:space="preserve">      }</w:t>
      </w:r>
    </w:p>
    <w:p w14:paraId="6CB2EC43" w14:textId="77777777" w:rsidR="008A7F8F" w:rsidRDefault="008A7F8F" w:rsidP="008A7F8F">
      <w:pPr>
        <w:pStyle w:val="PL"/>
      </w:pPr>
      <w:r>
        <w:t xml:space="preserve">      description "It specifies the collection period for the Packet Delay </w:t>
      </w:r>
    </w:p>
    <w:p w14:paraId="271EACC5" w14:textId="77777777" w:rsidR="008A7F8F" w:rsidRDefault="008A7F8F" w:rsidP="008A7F8F">
      <w:pPr>
        <w:pStyle w:val="PL"/>
      </w:pPr>
      <w:r>
        <w:t xml:space="preserve">        measurement (M6) for NR MDT taken by the gNB. The attribute is </w:t>
      </w:r>
    </w:p>
    <w:p w14:paraId="5ED6C0BB" w14:textId="77777777" w:rsidR="008A7F8F" w:rsidRDefault="008A7F8F" w:rsidP="008A7F8F">
      <w:pPr>
        <w:pStyle w:val="PL"/>
      </w:pPr>
      <w:r>
        <w:t xml:space="preserve">        applicable only for Immediate MDT. In case this attribute is not used, </w:t>
      </w:r>
    </w:p>
    <w:p w14:paraId="6FACA47E" w14:textId="77777777" w:rsidR="008A7F8F" w:rsidRDefault="008A7F8F" w:rsidP="008A7F8F">
      <w:pPr>
        <w:pStyle w:val="PL"/>
      </w:pPr>
      <w:r>
        <w:t xml:space="preserve">        it carries a null semantic.";</w:t>
      </w:r>
    </w:p>
    <w:p w14:paraId="4D2F5874" w14:textId="77777777" w:rsidR="008A7F8F" w:rsidRDefault="008A7F8F" w:rsidP="008A7F8F">
      <w:pPr>
        <w:pStyle w:val="PL"/>
      </w:pPr>
      <w:r>
        <w:t xml:space="preserve">      reference "clause 5.10.34 of  TS 32.422";</w:t>
      </w:r>
    </w:p>
    <w:p w14:paraId="2C613C86" w14:textId="77777777" w:rsidR="008A7F8F" w:rsidRDefault="008A7F8F" w:rsidP="008A7F8F">
      <w:pPr>
        <w:pStyle w:val="PL"/>
      </w:pPr>
      <w:r>
        <w:t xml:space="preserve">    }</w:t>
      </w:r>
    </w:p>
    <w:p w14:paraId="295BA71D" w14:textId="77777777" w:rsidR="008A7F8F" w:rsidRDefault="008A7F8F" w:rsidP="008A7F8F">
      <w:pPr>
        <w:pStyle w:val="PL"/>
      </w:pPr>
      <w:r>
        <w:t xml:space="preserve">    </w:t>
      </w:r>
    </w:p>
    <w:p w14:paraId="3C26D37C" w14:textId="77777777" w:rsidR="008A7F8F" w:rsidRDefault="008A7F8F" w:rsidP="008A7F8F">
      <w:pPr>
        <w:pStyle w:val="PL"/>
      </w:pPr>
      <w:r>
        <w:t xml:space="preserve">    leaf tjMDTCollectionPeriodM7NR {</w:t>
      </w:r>
    </w:p>
    <w:p w14:paraId="388C0E9E" w14:textId="77777777" w:rsidR="008A7F8F" w:rsidRDefault="008A7F8F" w:rsidP="008A7F8F">
      <w:pPr>
        <w:pStyle w:val="PL"/>
      </w:pPr>
      <w:r>
        <w:t xml:space="preserve">      when '../tjJobType = "IMMEDIATE_MDT_ONLY"'</w:t>
      </w:r>
    </w:p>
    <w:p w14:paraId="7019A3AE" w14:textId="77777777" w:rsidR="008A7F8F" w:rsidRDefault="008A7F8F" w:rsidP="008A7F8F">
      <w:pPr>
        <w:pStyle w:val="PL"/>
      </w:pPr>
      <w:r>
        <w:t xml:space="preserve">        + ' or ../tjJobType = "IMMEDIATE_MDT_AND_TRACE"';</w:t>
      </w:r>
    </w:p>
    <w:p w14:paraId="22A933B6" w14:textId="77777777" w:rsidR="008A7F8F" w:rsidRDefault="008A7F8F" w:rsidP="008A7F8F">
      <w:pPr>
        <w:pStyle w:val="PL"/>
      </w:pPr>
      <w:r>
        <w:t xml:space="preserve">      type uint32 {</w:t>
      </w:r>
    </w:p>
    <w:p w14:paraId="50319D5D" w14:textId="77777777" w:rsidR="008A7F8F" w:rsidRDefault="008A7F8F" w:rsidP="008A7F8F">
      <w:pPr>
        <w:pStyle w:val="PL"/>
      </w:pPr>
      <w:r>
        <w:t xml:space="preserve">        range "1..60";</w:t>
      </w:r>
    </w:p>
    <w:p w14:paraId="1A6EE73B" w14:textId="77777777" w:rsidR="008A7F8F" w:rsidRDefault="008A7F8F" w:rsidP="008A7F8F">
      <w:pPr>
        <w:pStyle w:val="PL"/>
      </w:pPr>
      <w:r>
        <w:t xml:space="preserve">      }</w:t>
      </w:r>
    </w:p>
    <w:p w14:paraId="2BA9923C" w14:textId="77777777" w:rsidR="008A7F8F" w:rsidRDefault="008A7F8F" w:rsidP="008A7F8F">
      <w:pPr>
        <w:pStyle w:val="PL"/>
      </w:pPr>
      <w:r>
        <w:t xml:space="preserve">      description "It specifies the collection period for the Packet Loss Rate </w:t>
      </w:r>
    </w:p>
    <w:p w14:paraId="235BCC6F" w14:textId="77777777" w:rsidR="008A7F8F" w:rsidRDefault="008A7F8F" w:rsidP="008A7F8F">
      <w:pPr>
        <w:pStyle w:val="PL"/>
      </w:pPr>
      <w:r>
        <w:t xml:space="preserve">        measurement (M7) for NR MDT taken by the gNB. The attribute is </w:t>
      </w:r>
    </w:p>
    <w:p w14:paraId="13BE807D" w14:textId="77777777" w:rsidR="008A7F8F" w:rsidRDefault="008A7F8F" w:rsidP="008A7F8F">
      <w:pPr>
        <w:pStyle w:val="PL"/>
      </w:pPr>
      <w:r>
        <w:t xml:space="preserve">        applicable only for Immediate MDT. In case this attribute is not used, </w:t>
      </w:r>
    </w:p>
    <w:p w14:paraId="0E53FDCD" w14:textId="77777777" w:rsidR="008A7F8F" w:rsidRDefault="008A7F8F" w:rsidP="008A7F8F">
      <w:pPr>
        <w:pStyle w:val="PL"/>
      </w:pPr>
      <w:r>
        <w:t xml:space="preserve">        it carries a null semantic.";    </w:t>
      </w:r>
    </w:p>
    <w:p w14:paraId="473C5267" w14:textId="77777777" w:rsidR="008A7F8F" w:rsidRDefault="008A7F8F" w:rsidP="008A7F8F">
      <w:pPr>
        <w:pStyle w:val="PL"/>
      </w:pPr>
      <w:r>
        <w:t xml:space="preserve">      reference "clause 5.10.35 of  TS 32.422";</w:t>
      </w:r>
    </w:p>
    <w:p w14:paraId="70320458" w14:textId="77777777" w:rsidR="008A7F8F" w:rsidRDefault="008A7F8F" w:rsidP="008A7F8F">
      <w:pPr>
        <w:pStyle w:val="PL"/>
      </w:pPr>
      <w:r>
        <w:t xml:space="preserve">    }</w:t>
      </w:r>
    </w:p>
    <w:p w14:paraId="49DD9662" w14:textId="77777777" w:rsidR="008A7F8F" w:rsidRDefault="008A7F8F" w:rsidP="008A7F8F">
      <w:pPr>
        <w:pStyle w:val="PL"/>
      </w:pPr>
      <w:r>
        <w:t xml:space="preserve">    </w:t>
      </w:r>
    </w:p>
    <w:p w14:paraId="54DF1587" w14:textId="77777777" w:rsidR="008A7F8F" w:rsidRDefault="008A7F8F" w:rsidP="008A7F8F">
      <w:pPr>
        <w:pStyle w:val="PL"/>
      </w:pPr>
      <w:r>
        <w:t xml:space="preserve">    leaf tjMDTEventListForTriggeredMeasurement {</w:t>
      </w:r>
    </w:p>
    <w:p w14:paraId="0D49B36A" w14:textId="77777777" w:rsidR="008A7F8F" w:rsidRDefault="008A7F8F" w:rsidP="008A7F8F">
      <w:pPr>
        <w:pStyle w:val="PL"/>
      </w:pPr>
      <w:r>
        <w:t xml:space="preserve">      when '../tjJobType = "LOGGED_MDT_ONLY"';</w:t>
      </w:r>
    </w:p>
    <w:p w14:paraId="5F74950A" w14:textId="77777777" w:rsidR="008A7F8F" w:rsidRDefault="008A7F8F" w:rsidP="008A7F8F">
      <w:pPr>
        <w:pStyle w:val="PL"/>
      </w:pPr>
      <w:r>
        <w:t xml:space="preserve">      type enumeration {</w:t>
      </w:r>
    </w:p>
    <w:p w14:paraId="16868EEE" w14:textId="77777777" w:rsidR="008A7F8F" w:rsidRDefault="008A7F8F" w:rsidP="008A7F8F">
      <w:pPr>
        <w:pStyle w:val="PL"/>
      </w:pPr>
      <w:r>
        <w:t xml:space="preserve">        enum OUT_OF_COVERAGE ;</w:t>
      </w:r>
    </w:p>
    <w:p w14:paraId="43260253" w14:textId="77777777" w:rsidR="008A7F8F" w:rsidRDefault="008A7F8F" w:rsidP="008A7F8F">
      <w:pPr>
        <w:pStyle w:val="PL"/>
      </w:pPr>
      <w:r>
        <w:t xml:space="preserve">        enum A2_EVENT ;</w:t>
      </w:r>
    </w:p>
    <w:p w14:paraId="2433F708" w14:textId="77777777" w:rsidR="008A7F8F" w:rsidRDefault="008A7F8F" w:rsidP="008A7F8F">
      <w:pPr>
        <w:pStyle w:val="PL"/>
      </w:pPr>
      <w:r>
        <w:t xml:space="preserve">      }</w:t>
      </w:r>
    </w:p>
    <w:p w14:paraId="7898AF51" w14:textId="77777777" w:rsidR="008A7F8F" w:rsidRDefault="008A7F8F" w:rsidP="008A7F8F">
      <w:pPr>
        <w:pStyle w:val="PL"/>
      </w:pPr>
      <w:r>
        <w:t xml:space="preserve">      mandatory true;</w:t>
      </w:r>
    </w:p>
    <w:p w14:paraId="148AA639" w14:textId="77777777" w:rsidR="008A7F8F" w:rsidRDefault="008A7F8F" w:rsidP="008A7F8F">
      <w:pPr>
        <w:pStyle w:val="PL"/>
      </w:pPr>
      <w:r>
        <w:t xml:space="preserve">      description "Specifies event types for event triggered measurement in the</w:t>
      </w:r>
    </w:p>
    <w:p w14:paraId="26178C7C" w14:textId="77777777" w:rsidR="008A7F8F" w:rsidRDefault="008A7F8F" w:rsidP="008A7F8F">
      <w:pPr>
        <w:pStyle w:val="PL"/>
      </w:pPr>
      <w:r>
        <w:t xml:space="preserve">        case of logged NR MDT.  Each trace session may configure at most one</w:t>
      </w:r>
    </w:p>
    <w:p w14:paraId="7075383A" w14:textId="77777777" w:rsidR="008A7F8F" w:rsidRDefault="008A7F8F" w:rsidP="008A7F8F">
      <w:pPr>
        <w:pStyle w:val="PL"/>
      </w:pPr>
      <w:r>
        <w:t xml:space="preserve">        event. The UE shall perform logging of measurements only upon certain</w:t>
      </w:r>
    </w:p>
    <w:p w14:paraId="5BFAF856" w14:textId="77777777" w:rsidR="008A7F8F" w:rsidRDefault="008A7F8F" w:rsidP="008A7F8F">
      <w:pPr>
        <w:pStyle w:val="PL"/>
      </w:pPr>
      <w:r>
        <w:t xml:space="preserve">        condition being fulfilled:</w:t>
      </w:r>
    </w:p>
    <w:p w14:paraId="4615F167" w14:textId="77777777" w:rsidR="008A7F8F" w:rsidRDefault="008A7F8F" w:rsidP="008A7F8F">
      <w:pPr>
        <w:pStyle w:val="PL"/>
      </w:pPr>
      <w:r>
        <w:t xml:space="preserve">        - Out of coverage.</w:t>
      </w:r>
    </w:p>
    <w:p w14:paraId="52DAE76A" w14:textId="77777777" w:rsidR="008A7F8F" w:rsidRDefault="008A7F8F" w:rsidP="008A7F8F">
      <w:pPr>
        <w:pStyle w:val="PL"/>
      </w:pPr>
      <w:r>
        <w:t xml:space="preserve">        - A2 event.";</w:t>
      </w:r>
    </w:p>
    <w:p w14:paraId="32ECB609" w14:textId="77777777" w:rsidR="008A7F8F" w:rsidRDefault="008A7F8F" w:rsidP="008A7F8F">
      <w:pPr>
        <w:pStyle w:val="PL"/>
      </w:pPr>
      <w:r>
        <w:t xml:space="preserve">      reference "Clause 5.10.28 of 3GPP TS 32.422";</w:t>
      </w:r>
    </w:p>
    <w:p w14:paraId="3E1039A8" w14:textId="77777777" w:rsidR="008A7F8F" w:rsidRDefault="008A7F8F" w:rsidP="008A7F8F">
      <w:pPr>
        <w:pStyle w:val="PL"/>
      </w:pPr>
      <w:r>
        <w:t xml:space="preserve">    }</w:t>
      </w:r>
    </w:p>
    <w:p w14:paraId="0F80B953" w14:textId="77777777" w:rsidR="008A7F8F" w:rsidRDefault="008A7F8F" w:rsidP="008A7F8F">
      <w:pPr>
        <w:pStyle w:val="PL"/>
      </w:pPr>
    </w:p>
    <w:p w14:paraId="58527014" w14:textId="77777777" w:rsidR="008A7F8F" w:rsidRDefault="008A7F8F" w:rsidP="008A7F8F">
      <w:pPr>
        <w:pStyle w:val="PL"/>
      </w:pPr>
      <w:r>
        <w:t xml:space="preserve">    leaf tjMDTEventThreshold {</w:t>
      </w:r>
    </w:p>
    <w:p w14:paraId="6DA2A1AE" w14:textId="77777777" w:rsidR="008A7F8F" w:rsidRDefault="008A7F8F" w:rsidP="008A7F8F">
      <w:pPr>
        <w:pStyle w:val="PL"/>
      </w:pPr>
      <w:r>
        <w:t xml:space="preserve">      type int64;</w:t>
      </w:r>
    </w:p>
    <w:p w14:paraId="13217811" w14:textId="77777777" w:rsidR="008A7F8F" w:rsidRDefault="008A7F8F" w:rsidP="008A7F8F">
      <w:pPr>
        <w:pStyle w:val="PL"/>
      </w:pPr>
      <w:r>
        <w:t xml:space="preserve">      description "Specifies the threshold which should trigger the reporting</w:t>
      </w:r>
    </w:p>
    <w:p w14:paraId="0607CE5D" w14:textId="77777777" w:rsidR="008A7F8F" w:rsidRDefault="008A7F8F" w:rsidP="008A7F8F">
      <w:pPr>
        <w:pStyle w:val="PL"/>
      </w:pPr>
      <w:r>
        <w:t xml:space="preserve">        in case A2 event reporting in LTE or 1F/1l event in UMTS. The attribute</w:t>
      </w:r>
    </w:p>
    <w:p w14:paraId="74848360" w14:textId="77777777" w:rsidR="008A7F8F" w:rsidRDefault="008A7F8F" w:rsidP="008A7F8F">
      <w:pPr>
        <w:pStyle w:val="PL"/>
      </w:pPr>
      <w:r>
        <w:t xml:space="preserve">        is applicable only for Immediate MDT and when reportingTrigger is</w:t>
      </w:r>
    </w:p>
    <w:p w14:paraId="1AB0DF8E" w14:textId="77777777" w:rsidR="008A7F8F" w:rsidRDefault="008A7F8F" w:rsidP="008A7F8F">
      <w:pPr>
        <w:pStyle w:val="PL"/>
      </w:pPr>
      <w:r>
        <w:t xml:space="preserve">        configured for A2 event in LTE or 1F event or 1l event in UMTS. In</w:t>
      </w:r>
    </w:p>
    <w:p w14:paraId="0E7D10CC" w14:textId="77777777" w:rsidR="008A7F8F" w:rsidRDefault="008A7F8F" w:rsidP="008A7F8F">
      <w:pPr>
        <w:pStyle w:val="PL"/>
      </w:pPr>
      <w:r>
        <w:t xml:space="preserve">        case this attribute is not used, it carries a null semantic.";</w:t>
      </w:r>
    </w:p>
    <w:p w14:paraId="6EFA1D26" w14:textId="77777777" w:rsidR="008A7F8F" w:rsidRDefault="008A7F8F" w:rsidP="008A7F8F">
      <w:pPr>
        <w:pStyle w:val="PL"/>
      </w:pPr>
      <w:r>
        <w:t xml:space="preserve">      reference "Clauses 5.10.7 and 5.10.7a of 3GPP TS 32.422";</w:t>
      </w:r>
    </w:p>
    <w:p w14:paraId="0C3D401B" w14:textId="77777777" w:rsidR="008A7F8F" w:rsidRDefault="008A7F8F" w:rsidP="008A7F8F">
      <w:pPr>
        <w:pStyle w:val="PL"/>
      </w:pPr>
      <w:r>
        <w:t xml:space="preserve">    }</w:t>
      </w:r>
    </w:p>
    <w:p w14:paraId="24D104AE" w14:textId="77777777" w:rsidR="008A7F8F" w:rsidRDefault="008A7F8F" w:rsidP="008A7F8F">
      <w:pPr>
        <w:pStyle w:val="PL"/>
      </w:pPr>
    </w:p>
    <w:p w14:paraId="01AD5BE2" w14:textId="77777777" w:rsidR="008A7F8F" w:rsidRDefault="008A7F8F" w:rsidP="008A7F8F">
      <w:pPr>
        <w:pStyle w:val="PL"/>
      </w:pPr>
      <w:r>
        <w:t xml:space="preserve">    leaf tjMDTListOfMeasurements {</w:t>
      </w:r>
    </w:p>
    <w:p w14:paraId="72AAAA51" w14:textId="77777777" w:rsidR="008A7F8F" w:rsidRDefault="008A7F8F" w:rsidP="008A7F8F">
      <w:pPr>
        <w:pStyle w:val="PL"/>
      </w:pPr>
      <w:r>
        <w:t xml:space="preserve">      when '../tjJobType = "IMMEDIATE_MDT_ONLY"';</w:t>
      </w:r>
    </w:p>
    <w:p w14:paraId="1854CEA1" w14:textId="77777777" w:rsidR="008A7F8F" w:rsidRDefault="008A7F8F" w:rsidP="008A7F8F">
      <w:pPr>
        <w:pStyle w:val="PL"/>
      </w:pPr>
      <w:r>
        <w:t xml:space="preserve">      type int64;</w:t>
      </w:r>
    </w:p>
    <w:p w14:paraId="0887C1F2" w14:textId="77777777" w:rsidR="008A7F8F" w:rsidRDefault="008A7F8F" w:rsidP="008A7F8F">
      <w:pPr>
        <w:pStyle w:val="PL"/>
      </w:pPr>
      <w:r>
        <w:t xml:space="preserve">      mandatory true;</w:t>
      </w:r>
    </w:p>
    <w:p w14:paraId="5B281104" w14:textId="77777777" w:rsidR="008A7F8F" w:rsidRDefault="008A7F8F" w:rsidP="008A7F8F">
      <w:pPr>
        <w:pStyle w:val="PL"/>
      </w:pPr>
      <w:r>
        <w:t xml:space="preserve">      description "It specifies the UE measurements that shall be collected in</w:t>
      </w:r>
    </w:p>
    <w:p w14:paraId="2B21B7D2" w14:textId="77777777" w:rsidR="008A7F8F" w:rsidRDefault="008A7F8F" w:rsidP="008A7F8F">
      <w:pPr>
        <w:pStyle w:val="PL"/>
      </w:pPr>
      <w:r>
        <w:t xml:space="preserve">        an Immediate MDT job. The attribute is applicable only for Immediate MDT.</w:t>
      </w:r>
    </w:p>
    <w:p w14:paraId="4795C64F" w14:textId="77777777" w:rsidR="008A7F8F" w:rsidRDefault="008A7F8F" w:rsidP="008A7F8F">
      <w:pPr>
        <w:pStyle w:val="PL"/>
      </w:pPr>
      <w:r>
        <w:t xml:space="preserve">        In case this attribute is not used, it carries a null semantic.";</w:t>
      </w:r>
    </w:p>
    <w:p w14:paraId="57E5A86D" w14:textId="77777777" w:rsidR="008A7F8F" w:rsidRDefault="008A7F8F" w:rsidP="008A7F8F">
      <w:pPr>
        <w:pStyle w:val="PL"/>
      </w:pPr>
      <w:r>
        <w:t xml:space="preserve">      reference "3GPP TS 32.422 clause 5.10.3";</w:t>
      </w:r>
    </w:p>
    <w:p w14:paraId="207B54BC" w14:textId="77777777" w:rsidR="008A7F8F" w:rsidRDefault="008A7F8F" w:rsidP="008A7F8F">
      <w:pPr>
        <w:pStyle w:val="PL"/>
      </w:pPr>
      <w:r>
        <w:t xml:space="preserve">    }</w:t>
      </w:r>
    </w:p>
    <w:p w14:paraId="366E82CB" w14:textId="77777777" w:rsidR="008A7F8F" w:rsidRDefault="008A7F8F" w:rsidP="008A7F8F">
      <w:pPr>
        <w:pStyle w:val="PL"/>
      </w:pPr>
    </w:p>
    <w:p w14:paraId="489C7F0F" w14:textId="77777777" w:rsidR="008A7F8F" w:rsidRDefault="008A7F8F" w:rsidP="008A7F8F">
      <w:pPr>
        <w:pStyle w:val="PL"/>
      </w:pPr>
      <w:r>
        <w:t xml:space="preserve">    leaf tjMDTLoggingDuration {</w:t>
      </w:r>
    </w:p>
    <w:p w14:paraId="36C35012" w14:textId="77777777" w:rsidR="008A7F8F" w:rsidRDefault="008A7F8F" w:rsidP="008A7F8F">
      <w:pPr>
        <w:pStyle w:val="PL"/>
      </w:pPr>
      <w:r>
        <w:t xml:space="preserve">      when '../tjJobType = "LOGGED_MDT_ONLY" or' </w:t>
      </w:r>
    </w:p>
    <w:p w14:paraId="7DE39269" w14:textId="77777777" w:rsidR="008A7F8F" w:rsidRDefault="008A7F8F" w:rsidP="008A7F8F">
      <w:pPr>
        <w:pStyle w:val="PL"/>
      </w:pPr>
      <w:r>
        <w:t xml:space="preserve">        + ' ../tjJobType = "LOGGED_MBSFN_MDT"';</w:t>
      </w:r>
    </w:p>
    <w:p w14:paraId="1E74B81D" w14:textId="77777777" w:rsidR="008A7F8F" w:rsidRDefault="008A7F8F" w:rsidP="008A7F8F">
      <w:pPr>
        <w:pStyle w:val="PL"/>
      </w:pPr>
      <w:r>
        <w:t xml:space="preserve">      type uint32 {</w:t>
      </w:r>
    </w:p>
    <w:p w14:paraId="7EC7EEA6" w14:textId="77777777" w:rsidR="008A7F8F" w:rsidRDefault="008A7F8F" w:rsidP="008A7F8F">
      <w:pPr>
        <w:pStyle w:val="PL"/>
      </w:pPr>
      <w:r>
        <w:t xml:space="preserve">        range "600|1200|2400|3600|5400|7200";</w:t>
      </w:r>
    </w:p>
    <w:p w14:paraId="571B4665" w14:textId="77777777" w:rsidR="008A7F8F" w:rsidRDefault="008A7F8F" w:rsidP="008A7F8F">
      <w:pPr>
        <w:pStyle w:val="PL"/>
      </w:pPr>
      <w:r>
        <w:t xml:space="preserve">      }</w:t>
      </w:r>
    </w:p>
    <w:p w14:paraId="4C6886B4" w14:textId="77777777" w:rsidR="008A7F8F" w:rsidRDefault="008A7F8F" w:rsidP="008A7F8F">
      <w:pPr>
        <w:pStyle w:val="PL"/>
      </w:pPr>
      <w:r>
        <w:lastRenderedPageBreak/>
        <w:t xml:space="preserve">      units seconds;</w:t>
      </w:r>
    </w:p>
    <w:p w14:paraId="61048473" w14:textId="77777777" w:rsidR="008A7F8F" w:rsidRDefault="008A7F8F" w:rsidP="008A7F8F">
      <w:pPr>
        <w:pStyle w:val="PL"/>
      </w:pPr>
      <w:r>
        <w:t xml:space="preserve">      mandatory true;</w:t>
      </w:r>
    </w:p>
    <w:p w14:paraId="055A208C" w14:textId="77777777" w:rsidR="008A7F8F" w:rsidRDefault="008A7F8F" w:rsidP="008A7F8F">
      <w:pPr>
        <w:pStyle w:val="PL"/>
      </w:pPr>
      <w:r>
        <w:t xml:space="preserve">      description "Specifies how long the MDT configuration is valid at the</w:t>
      </w:r>
    </w:p>
    <w:p w14:paraId="6D9F5C7E" w14:textId="77777777" w:rsidR="008A7F8F" w:rsidRDefault="008A7F8F" w:rsidP="008A7F8F">
      <w:pPr>
        <w:pStyle w:val="PL"/>
      </w:pPr>
      <w:r>
        <w:t xml:space="preserve">        UE in case of Logged MDT. The attribute is applicable only for</w:t>
      </w:r>
    </w:p>
    <w:p w14:paraId="15AC5279" w14:textId="77777777" w:rsidR="008A7F8F" w:rsidRDefault="008A7F8F" w:rsidP="008A7F8F">
      <w:pPr>
        <w:pStyle w:val="PL"/>
      </w:pPr>
      <w:r>
        <w:t xml:space="preserve">        Logged MDT and Logged MBSFN MDT. In case this attribute is not used, it</w:t>
      </w:r>
    </w:p>
    <w:p w14:paraId="0EE4B9D0" w14:textId="77777777" w:rsidR="008A7F8F" w:rsidRDefault="008A7F8F" w:rsidP="008A7F8F">
      <w:pPr>
        <w:pStyle w:val="PL"/>
      </w:pPr>
      <w:r>
        <w:t xml:space="preserve">        carries a null semantic.";</w:t>
      </w:r>
    </w:p>
    <w:p w14:paraId="77B90978" w14:textId="77777777" w:rsidR="008A7F8F" w:rsidRDefault="008A7F8F" w:rsidP="008A7F8F">
      <w:pPr>
        <w:pStyle w:val="PL"/>
      </w:pPr>
      <w:r>
        <w:t xml:space="preserve">      reference "5.10.9 of 3GPP TS 32.422";</w:t>
      </w:r>
    </w:p>
    <w:p w14:paraId="10AD478B" w14:textId="77777777" w:rsidR="008A7F8F" w:rsidRDefault="008A7F8F" w:rsidP="008A7F8F">
      <w:pPr>
        <w:pStyle w:val="PL"/>
      </w:pPr>
      <w:r>
        <w:t xml:space="preserve">    }</w:t>
      </w:r>
    </w:p>
    <w:p w14:paraId="629E5837" w14:textId="77777777" w:rsidR="008A7F8F" w:rsidRDefault="008A7F8F" w:rsidP="008A7F8F">
      <w:pPr>
        <w:pStyle w:val="PL"/>
      </w:pPr>
    </w:p>
    <w:p w14:paraId="6FAB2313" w14:textId="77777777" w:rsidR="008A7F8F" w:rsidRDefault="008A7F8F" w:rsidP="008A7F8F">
      <w:pPr>
        <w:pStyle w:val="PL"/>
      </w:pPr>
      <w:r>
        <w:t xml:space="preserve">    leaf tjMDTLoggingInterval {</w:t>
      </w:r>
    </w:p>
    <w:p w14:paraId="136D7BBA" w14:textId="77777777" w:rsidR="008A7F8F" w:rsidRDefault="008A7F8F" w:rsidP="008A7F8F">
      <w:pPr>
        <w:pStyle w:val="PL"/>
      </w:pPr>
      <w:r>
        <w:t xml:space="preserve">      when '../tjJobType = "LOGGED_MDT_ONLY" or' </w:t>
      </w:r>
    </w:p>
    <w:p w14:paraId="6A3050BB" w14:textId="77777777" w:rsidR="008A7F8F" w:rsidRDefault="008A7F8F" w:rsidP="008A7F8F">
      <w:pPr>
        <w:pStyle w:val="PL"/>
      </w:pPr>
      <w:r>
        <w:t xml:space="preserve">        + ' ../tjJobType = "LOGGED_MBSFN_MDT"';</w:t>
      </w:r>
    </w:p>
    <w:p w14:paraId="5A95FEAF" w14:textId="77777777" w:rsidR="008A7F8F" w:rsidRDefault="008A7F8F" w:rsidP="008A7F8F">
      <w:pPr>
        <w:pStyle w:val="PL"/>
      </w:pPr>
      <w:r>
        <w:t xml:space="preserve">      type uint32 {</w:t>
      </w:r>
    </w:p>
    <w:p w14:paraId="475856DE" w14:textId="77777777" w:rsidR="008A7F8F" w:rsidRDefault="008A7F8F" w:rsidP="008A7F8F">
      <w:pPr>
        <w:pStyle w:val="PL"/>
      </w:pPr>
      <w:r>
        <w:t xml:space="preserve">        range "1280|2560|5120|10240|20480|"</w:t>
      </w:r>
    </w:p>
    <w:p w14:paraId="23094D94" w14:textId="77777777" w:rsidR="008A7F8F" w:rsidRDefault="008A7F8F" w:rsidP="008A7F8F">
      <w:pPr>
        <w:pStyle w:val="PL"/>
      </w:pPr>
      <w:r>
        <w:t xml:space="preserve">          +"30720|40960|61440";</w:t>
      </w:r>
    </w:p>
    <w:p w14:paraId="36F1F2D2" w14:textId="77777777" w:rsidR="008A7F8F" w:rsidRDefault="008A7F8F" w:rsidP="008A7F8F">
      <w:pPr>
        <w:pStyle w:val="PL"/>
      </w:pPr>
      <w:r>
        <w:t xml:space="preserve">      }</w:t>
      </w:r>
    </w:p>
    <w:p w14:paraId="7AFD23C6" w14:textId="77777777" w:rsidR="008A7F8F" w:rsidRDefault="008A7F8F" w:rsidP="008A7F8F">
      <w:pPr>
        <w:pStyle w:val="PL"/>
      </w:pPr>
      <w:r>
        <w:t xml:space="preserve">      units milliseconds;</w:t>
      </w:r>
    </w:p>
    <w:p w14:paraId="5C5259B1" w14:textId="77777777" w:rsidR="008A7F8F" w:rsidRDefault="008A7F8F" w:rsidP="008A7F8F">
      <w:pPr>
        <w:pStyle w:val="PL"/>
      </w:pPr>
      <w:r>
        <w:t xml:space="preserve">      mandatory true;</w:t>
      </w:r>
    </w:p>
    <w:p w14:paraId="5E47B164" w14:textId="77777777" w:rsidR="008A7F8F" w:rsidRDefault="008A7F8F" w:rsidP="008A7F8F">
      <w:pPr>
        <w:pStyle w:val="PL"/>
      </w:pPr>
      <w:r>
        <w:t xml:space="preserve">      description "Specifies the periodicty for Logged MDT. The attribute is</w:t>
      </w:r>
    </w:p>
    <w:p w14:paraId="7F6D3E36" w14:textId="77777777" w:rsidR="008A7F8F" w:rsidRDefault="008A7F8F" w:rsidP="008A7F8F">
      <w:pPr>
        <w:pStyle w:val="PL"/>
      </w:pPr>
      <w:r>
        <w:t xml:space="preserve">        applicable only for Logged MDT and Logged MBSFN MDT. In case this</w:t>
      </w:r>
    </w:p>
    <w:p w14:paraId="1CF8AB9C" w14:textId="77777777" w:rsidR="008A7F8F" w:rsidRDefault="008A7F8F" w:rsidP="008A7F8F">
      <w:pPr>
        <w:pStyle w:val="PL"/>
      </w:pPr>
      <w:r>
        <w:t xml:space="preserve">        attribute is not used, it carries a null semantic";</w:t>
      </w:r>
    </w:p>
    <w:p w14:paraId="0ADC3B3E" w14:textId="77777777" w:rsidR="008A7F8F" w:rsidRDefault="008A7F8F" w:rsidP="008A7F8F">
      <w:pPr>
        <w:pStyle w:val="PL"/>
      </w:pPr>
      <w:r>
        <w:t xml:space="preserve">      reference "5.10.8 of 3GPP TS 32.422";</w:t>
      </w:r>
    </w:p>
    <w:p w14:paraId="3DD97C83" w14:textId="77777777" w:rsidR="008A7F8F" w:rsidRDefault="008A7F8F" w:rsidP="008A7F8F">
      <w:pPr>
        <w:pStyle w:val="PL"/>
      </w:pPr>
      <w:r>
        <w:t xml:space="preserve">    }</w:t>
      </w:r>
    </w:p>
    <w:p w14:paraId="5B8A6FE6" w14:textId="77777777" w:rsidR="008A7F8F" w:rsidRDefault="008A7F8F" w:rsidP="008A7F8F">
      <w:pPr>
        <w:pStyle w:val="PL"/>
      </w:pPr>
    </w:p>
    <w:p w14:paraId="68F3C13D" w14:textId="77777777" w:rsidR="008A7F8F" w:rsidRDefault="008A7F8F" w:rsidP="008A7F8F">
      <w:pPr>
        <w:pStyle w:val="PL"/>
      </w:pPr>
      <w:r>
        <w:t xml:space="preserve">    leaf tjMDTLoggingEventThreshold {</w:t>
      </w:r>
    </w:p>
    <w:p w14:paraId="6A493692" w14:textId="77777777" w:rsidR="008A7F8F" w:rsidRDefault="008A7F8F" w:rsidP="008A7F8F">
      <w:pPr>
        <w:pStyle w:val="PL"/>
      </w:pPr>
      <w:r>
        <w:t xml:space="preserve">      when '../tjJobType = "LOGGED_MDT_ONLY" or' </w:t>
      </w:r>
    </w:p>
    <w:p w14:paraId="15BF7115" w14:textId="77777777" w:rsidR="008A7F8F" w:rsidRDefault="008A7F8F" w:rsidP="008A7F8F">
      <w:pPr>
        <w:pStyle w:val="PL"/>
      </w:pPr>
      <w:r>
        <w:t xml:space="preserve">        + ' ../tjJobType = "LOGGED_MBSFN_MDT"';</w:t>
      </w:r>
    </w:p>
    <w:p w14:paraId="6C61F7A3" w14:textId="77777777" w:rsidR="008A7F8F" w:rsidRDefault="008A7F8F" w:rsidP="008A7F8F">
      <w:pPr>
        <w:pStyle w:val="PL"/>
      </w:pPr>
      <w:r>
        <w:t xml:space="preserve">      type uint32 {</w:t>
      </w:r>
    </w:p>
    <w:p w14:paraId="05660D39" w14:textId="77777777" w:rsidR="008A7F8F" w:rsidRDefault="008A7F8F" w:rsidP="008A7F8F">
      <w:pPr>
        <w:pStyle w:val="PL"/>
      </w:pPr>
      <w:r>
        <w:t xml:space="preserve">        range "0..127";</w:t>
      </w:r>
    </w:p>
    <w:p w14:paraId="3715F17D" w14:textId="77777777" w:rsidR="008A7F8F" w:rsidRDefault="008A7F8F" w:rsidP="008A7F8F">
      <w:pPr>
        <w:pStyle w:val="PL"/>
      </w:pPr>
      <w:r>
        <w:t xml:space="preserve">      }</w:t>
      </w:r>
    </w:p>
    <w:p w14:paraId="5FDE2193" w14:textId="77777777" w:rsidR="008A7F8F" w:rsidRDefault="008A7F8F" w:rsidP="008A7F8F">
      <w:pPr>
        <w:pStyle w:val="PL"/>
      </w:pPr>
      <w:r>
        <w:t xml:space="preserve">      description "It specifies the threshold which should trigger </w:t>
      </w:r>
    </w:p>
    <w:p w14:paraId="67BAE415" w14:textId="77777777" w:rsidR="008A7F8F" w:rsidRDefault="008A7F8F" w:rsidP="008A7F8F">
      <w:pPr>
        <w:pStyle w:val="PL"/>
      </w:pPr>
      <w:r>
        <w:t xml:space="preserve">        the reporting in case of event based reporting of logged NR MDT. </w:t>
      </w:r>
    </w:p>
    <w:p w14:paraId="07CCF81D" w14:textId="77777777" w:rsidR="008A7F8F" w:rsidRDefault="008A7F8F" w:rsidP="008A7F8F">
      <w:pPr>
        <w:pStyle w:val="PL"/>
      </w:pPr>
      <w:r>
        <w:t xml:space="preserve">        The attribute is applicable only for Logged MDT and when tjMDTReportType </w:t>
      </w:r>
    </w:p>
    <w:p w14:paraId="5D571506" w14:textId="77777777" w:rsidR="008A7F8F" w:rsidRDefault="008A7F8F" w:rsidP="008A7F8F">
      <w:pPr>
        <w:pStyle w:val="PL"/>
      </w:pPr>
      <w:r>
        <w:t xml:space="preserve">        is configured for event triggered reporting and when </w:t>
      </w:r>
    </w:p>
    <w:p w14:paraId="70CE72A0" w14:textId="77777777" w:rsidR="008A7F8F" w:rsidRDefault="008A7F8F" w:rsidP="008A7F8F">
      <w:pPr>
        <w:pStyle w:val="PL"/>
      </w:pPr>
      <w:r>
        <w:t xml:space="preserve">        tjMDTEventListForTriggeredMeasurement is configured for L1 event. </w:t>
      </w:r>
    </w:p>
    <w:p w14:paraId="3B105019" w14:textId="77777777" w:rsidR="008A7F8F" w:rsidRDefault="008A7F8F" w:rsidP="008A7F8F">
      <w:pPr>
        <w:pStyle w:val="PL"/>
      </w:pPr>
      <w:r>
        <w:t xml:space="preserve">        In case this attribute is not used, it carries a null semantic.";</w:t>
      </w:r>
    </w:p>
    <w:p w14:paraId="7BDD9F2D" w14:textId="77777777" w:rsidR="008A7F8F" w:rsidRDefault="008A7F8F" w:rsidP="008A7F8F">
      <w:pPr>
        <w:pStyle w:val="PL"/>
      </w:pPr>
      <w:r>
        <w:t xml:space="preserve">      reference "clause 5.10.36 of TS 32.422";</w:t>
      </w:r>
    </w:p>
    <w:p w14:paraId="00308839" w14:textId="77777777" w:rsidR="008A7F8F" w:rsidRDefault="008A7F8F" w:rsidP="008A7F8F">
      <w:pPr>
        <w:pStyle w:val="PL"/>
      </w:pPr>
      <w:r>
        <w:t xml:space="preserve">    }</w:t>
      </w:r>
    </w:p>
    <w:p w14:paraId="60E6A462" w14:textId="77777777" w:rsidR="008A7F8F" w:rsidRDefault="008A7F8F" w:rsidP="008A7F8F">
      <w:pPr>
        <w:pStyle w:val="PL"/>
      </w:pPr>
      <w:r>
        <w:t xml:space="preserve">    </w:t>
      </w:r>
    </w:p>
    <w:p w14:paraId="0B3D2DDB" w14:textId="77777777" w:rsidR="008A7F8F" w:rsidRDefault="008A7F8F" w:rsidP="008A7F8F">
      <w:pPr>
        <w:pStyle w:val="PL"/>
      </w:pPr>
      <w:r>
        <w:t xml:space="preserve">    leaf tjMDTLoggedHysteresis {</w:t>
      </w:r>
    </w:p>
    <w:p w14:paraId="4514DBC9" w14:textId="77777777" w:rsidR="008A7F8F" w:rsidRDefault="008A7F8F" w:rsidP="008A7F8F">
      <w:pPr>
        <w:pStyle w:val="PL"/>
      </w:pPr>
      <w:r>
        <w:t xml:space="preserve">      when '../tjJobType = "LOGGED_MDT_ONLY" or '</w:t>
      </w:r>
    </w:p>
    <w:p w14:paraId="4C4094D2" w14:textId="77777777" w:rsidR="008A7F8F" w:rsidRDefault="008A7F8F" w:rsidP="008A7F8F">
      <w:pPr>
        <w:pStyle w:val="PL"/>
      </w:pPr>
      <w:r>
        <w:t xml:space="preserve">         + '../tjJobType = "LOGGED_MBSFN_MDT"';</w:t>
      </w:r>
    </w:p>
    <w:p w14:paraId="649A1E38" w14:textId="77777777" w:rsidR="008A7F8F" w:rsidRDefault="008A7F8F" w:rsidP="008A7F8F">
      <w:pPr>
        <w:pStyle w:val="PL"/>
      </w:pPr>
      <w:r>
        <w:t xml:space="preserve">      type uint32 {</w:t>
      </w:r>
    </w:p>
    <w:p w14:paraId="078633B2" w14:textId="77777777" w:rsidR="008A7F8F" w:rsidRDefault="008A7F8F" w:rsidP="008A7F8F">
      <w:pPr>
        <w:pStyle w:val="PL"/>
      </w:pPr>
      <w:r>
        <w:t xml:space="preserve">        range "0..30";</w:t>
      </w:r>
    </w:p>
    <w:p w14:paraId="4279F5FA" w14:textId="77777777" w:rsidR="008A7F8F" w:rsidRDefault="008A7F8F" w:rsidP="008A7F8F">
      <w:pPr>
        <w:pStyle w:val="PL"/>
      </w:pPr>
      <w:r>
        <w:t xml:space="preserve">      }</w:t>
      </w:r>
    </w:p>
    <w:p w14:paraId="5BDE4824" w14:textId="77777777" w:rsidR="008A7F8F" w:rsidRDefault="008A7F8F" w:rsidP="008A7F8F">
      <w:pPr>
        <w:pStyle w:val="PL"/>
      </w:pPr>
      <w:r>
        <w:t xml:space="preserve">      description "It specifies the hysteresis used within the entry and leave </w:t>
      </w:r>
    </w:p>
    <w:p w14:paraId="7982827D" w14:textId="77777777" w:rsidR="008A7F8F" w:rsidRDefault="008A7F8F" w:rsidP="008A7F8F">
      <w:pPr>
        <w:pStyle w:val="PL"/>
      </w:pPr>
      <w:r>
        <w:t xml:space="preserve">        condition of the L1 event based reporting of logged NR MDT. </w:t>
      </w:r>
    </w:p>
    <w:p w14:paraId="1ED4E774" w14:textId="77777777" w:rsidR="008A7F8F" w:rsidRDefault="008A7F8F" w:rsidP="008A7F8F">
      <w:pPr>
        <w:pStyle w:val="PL"/>
      </w:pPr>
      <w:r>
        <w:t xml:space="preserve">        The attribute is applicable only for Logged MDT, when tjMDTReportType </w:t>
      </w:r>
    </w:p>
    <w:p w14:paraId="68C0124C" w14:textId="77777777" w:rsidR="008A7F8F" w:rsidRDefault="008A7F8F" w:rsidP="008A7F8F">
      <w:pPr>
        <w:pStyle w:val="PL"/>
      </w:pPr>
      <w:r>
        <w:t xml:space="preserve">        is configured for event triggered reporting and when </w:t>
      </w:r>
    </w:p>
    <w:p w14:paraId="2B8AE08D" w14:textId="77777777" w:rsidR="008A7F8F" w:rsidRDefault="008A7F8F" w:rsidP="008A7F8F">
      <w:pPr>
        <w:pStyle w:val="PL"/>
      </w:pPr>
      <w:r>
        <w:t xml:space="preserve">        tjMDTEventListForTriggeredMeasurement is configured for L1 event. </w:t>
      </w:r>
    </w:p>
    <w:p w14:paraId="09D54D21" w14:textId="77777777" w:rsidR="008A7F8F" w:rsidRDefault="008A7F8F" w:rsidP="008A7F8F">
      <w:pPr>
        <w:pStyle w:val="PL"/>
      </w:pPr>
      <w:r>
        <w:t xml:space="preserve">        In case this attribute is not used, it carries a null semantic.";</w:t>
      </w:r>
    </w:p>
    <w:p w14:paraId="56FC9E8A" w14:textId="77777777" w:rsidR="008A7F8F" w:rsidRDefault="008A7F8F" w:rsidP="008A7F8F">
      <w:pPr>
        <w:pStyle w:val="PL"/>
      </w:pPr>
      <w:r>
        <w:t xml:space="preserve">      reference "clause 5.10.37 of TS 32.422";</w:t>
      </w:r>
    </w:p>
    <w:p w14:paraId="345AECC6" w14:textId="77777777" w:rsidR="008A7F8F" w:rsidRDefault="008A7F8F" w:rsidP="008A7F8F">
      <w:pPr>
        <w:pStyle w:val="PL"/>
      </w:pPr>
      <w:r>
        <w:t xml:space="preserve">    }</w:t>
      </w:r>
    </w:p>
    <w:p w14:paraId="1F3A3D33" w14:textId="77777777" w:rsidR="008A7F8F" w:rsidRDefault="008A7F8F" w:rsidP="008A7F8F">
      <w:pPr>
        <w:pStyle w:val="PL"/>
      </w:pPr>
      <w:r>
        <w:t xml:space="preserve">    </w:t>
      </w:r>
    </w:p>
    <w:p w14:paraId="184A9C21" w14:textId="77777777" w:rsidR="008A7F8F" w:rsidRDefault="008A7F8F" w:rsidP="008A7F8F">
      <w:pPr>
        <w:pStyle w:val="PL"/>
      </w:pPr>
      <w:r>
        <w:t xml:space="preserve">    leaf tjMDTLoggedTimeToTrigger {</w:t>
      </w:r>
    </w:p>
    <w:p w14:paraId="01546639" w14:textId="77777777" w:rsidR="008A7F8F" w:rsidRDefault="008A7F8F" w:rsidP="008A7F8F">
      <w:pPr>
        <w:pStyle w:val="PL"/>
      </w:pPr>
      <w:r>
        <w:t xml:space="preserve">      when '../tjJobType = "LOGGED_MDT_ONLY" or '</w:t>
      </w:r>
    </w:p>
    <w:p w14:paraId="1DE25015" w14:textId="77777777" w:rsidR="008A7F8F" w:rsidRDefault="008A7F8F" w:rsidP="008A7F8F">
      <w:pPr>
        <w:pStyle w:val="PL"/>
      </w:pPr>
      <w:r>
        <w:t xml:space="preserve">          + '../tjJobType = "LOGGED_MBSFN_MDT"';</w:t>
      </w:r>
    </w:p>
    <w:p w14:paraId="0E26F207" w14:textId="77777777" w:rsidR="008A7F8F" w:rsidRDefault="008A7F8F" w:rsidP="008A7F8F">
      <w:pPr>
        <w:pStyle w:val="PL"/>
      </w:pPr>
      <w:r>
        <w:t xml:space="preserve">      type int32 ;</w:t>
      </w:r>
    </w:p>
    <w:p w14:paraId="071F9E99" w14:textId="77777777" w:rsidR="008A7F8F" w:rsidRDefault="008A7F8F" w:rsidP="008A7F8F">
      <w:pPr>
        <w:pStyle w:val="PL"/>
      </w:pPr>
      <w:r>
        <w:t xml:space="preserve">      description "It specifies the threshold which should trigger </w:t>
      </w:r>
    </w:p>
    <w:p w14:paraId="6313F735" w14:textId="77777777" w:rsidR="008A7F8F" w:rsidRDefault="008A7F8F" w:rsidP="008A7F8F">
      <w:pPr>
        <w:pStyle w:val="PL"/>
      </w:pPr>
      <w:r>
        <w:t xml:space="preserve">        the reporting in case of event based reporting of logged NR MDT. </w:t>
      </w:r>
    </w:p>
    <w:p w14:paraId="0FFFA77A" w14:textId="77777777" w:rsidR="008A7F8F" w:rsidRDefault="008A7F8F" w:rsidP="008A7F8F">
      <w:pPr>
        <w:pStyle w:val="PL"/>
      </w:pPr>
      <w:r>
        <w:t xml:space="preserve">        The attribute is applicable only for Logged MDT, when tjMDTReportType </w:t>
      </w:r>
    </w:p>
    <w:p w14:paraId="5DC8AED0" w14:textId="77777777" w:rsidR="008A7F8F" w:rsidRDefault="008A7F8F" w:rsidP="008A7F8F">
      <w:pPr>
        <w:pStyle w:val="PL"/>
      </w:pPr>
      <w:r>
        <w:t xml:space="preserve">        is configured for event triggered reporting and when </w:t>
      </w:r>
    </w:p>
    <w:p w14:paraId="76E743F1" w14:textId="77777777" w:rsidR="008A7F8F" w:rsidRDefault="008A7F8F" w:rsidP="008A7F8F">
      <w:pPr>
        <w:pStyle w:val="PL"/>
      </w:pPr>
      <w:r>
        <w:t xml:space="preserve">        tjMDTEventListForTriggeredMeasurement is configured for L1 event. </w:t>
      </w:r>
    </w:p>
    <w:p w14:paraId="21266159" w14:textId="77777777" w:rsidR="008A7F8F" w:rsidRDefault="008A7F8F" w:rsidP="008A7F8F">
      <w:pPr>
        <w:pStyle w:val="PL"/>
      </w:pPr>
      <w:r>
        <w:t xml:space="preserve">        In case this attribute is not used, it carries a null semantic.";</w:t>
      </w:r>
    </w:p>
    <w:p w14:paraId="58716348" w14:textId="77777777" w:rsidR="008A7F8F" w:rsidRDefault="008A7F8F" w:rsidP="008A7F8F">
      <w:pPr>
        <w:pStyle w:val="PL"/>
      </w:pPr>
      <w:r>
        <w:t xml:space="preserve">      reference "clauses 5.10.38 of TS 32.422";</w:t>
      </w:r>
    </w:p>
    <w:p w14:paraId="10FA93BB" w14:textId="77777777" w:rsidR="008A7F8F" w:rsidRDefault="008A7F8F" w:rsidP="008A7F8F">
      <w:pPr>
        <w:pStyle w:val="PL"/>
      </w:pPr>
      <w:r>
        <w:t xml:space="preserve">    }</w:t>
      </w:r>
    </w:p>
    <w:p w14:paraId="780226DA" w14:textId="77777777" w:rsidR="008A7F8F" w:rsidRDefault="008A7F8F" w:rsidP="008A7F8F">
      <w:pPr>
        <w:pStyle w:val="PL"/>
      </w:pPr>
      <w:r>
        <w:t xml:space="preserve">    </w:t>
      </w:r>
    </w:p>
    <w:p w14:paraId="059962B3" w14:textId="77777777" w:rsidR="008A7F8F" w:rsidRDefault="008A7F8F" w:rsidP="008A7F8F">
      <w:pPr>
        <w:pStyle w:val="PL"/>
      </w:pPr>
      <w:r>
        <w:t xml:space="preserve">    leaf-list tjMDTMBSFNAreaList {</w:t>
      </w:r>
    </w:p>
    <w:p w14:paraId="686C16E9" w14:textId="77777777" w:rsidR="008A7F8F" w:rsidRDefault="008A7F8F" w:rsidP="008A7F8F">
      <w:pPr>
        <w:pStyle w:val="PL"/>
      </w:pPr>
      <w:r>
        <w:t xml:space="preserve">      when '../tjJobType = "LOGGED_MBSFN_MDT"';</w:t>
      </w:r>
    </w:p>
    <w:p w14:paraId="15B7D717" w14:textId="77777777" w:rsidR="008A7F8F" w:rsidRDefault="008A7F8F" w:rsidP="008A7F8F">
      <w:pPr>
        <w:pStyle w:val="PL"/>
      </w:pPr>
      <w:r>
        <w:t xml:space="preserve">      type string;</w:t>
      </w:r>
    </w:p>
    <w:p w14:paraId="48C35D27" w14:textId="77777777" w:rsidR="008A7F8F" w:rsidRDefault="008A7F8F" w:rsidP="008A7F8F">
      <w:pPr>
        <w:pStyle w:val="PL"/>
      </w:pPr>
      <w:r>
        <w:t xml:space="preserve">      min-elements 1;</w:t>
      </w:r>
    </w:p>
    <w:p w14:paraId="09D98C2B" w14:textId="77777777" w:rsidR="008A7F8F" w:rsidRDefault="008A7F8F" w:rsidP="008A7F8F">
      <w:pPr>
        <w:pStyle w:val="PL"/>
      </w:pPr>
      <w:r>
        <w:t xml:space="preserve">      max-elements 8;</w:t>
      </w:r>
    </w:p>
    <w:p w14:paraId="79E30FC8" w14:textId="77777777" w:rsidR="008A7F8F" w:rsidRDefault="008A7F8F" w:rsidP="008A7F8F">
      <w:pPr>
        <w:pStyle w:val="PL"/>
      </w:pPr>
      <w:r>
        <w:t xml:space="preserve">      description "The MBSFN Area consists of a MBSFN Area ID and Carrier</w:t>
      </w:r>
    </w:p>
    <w:p w14:paraId="16E15469" w14:textId="77777777" w:rsidR="008A7F8F" w:rsidRDefault="008A7F8F" w:rsidP="008A7F8F">
      <w:pPr>
        <w:pStyle w:val="PL"/>
      </w:pPr>
      <w:r>
        <w:t xml:space="preserve">        Frequency (EARFCN). The target MBSFN area List can have up to 8 entries.</w:t>
      </w:r>
    </w:p>
    <w:p w14:paraId="5D6FF139" w14:textId="77777777" w:rsidR="008A7F8F" w:rsidRDefault="008A7F8F" w:rsidP="008A7F8F">
      <w:pPr>
        <w:pStyle w:val="PL"/>
      </w:pPr>
      <w:r>
        <w:t xml:space="preserve">        This parameter is applicable only if the job type is Logged MBSFN MDT.";</w:t>
      </w:r>
    </w:p>
    <w:p w14:paraId="2A85F093" w14:textId="77777777" w:rsidR="008A7F8F" w:rsidRDefault="008A7F8F" w:rsidP="008A7F8F">
      <w:pPr>
        <w:pStyle w:val="PL"/>
      </w:pPr>
      <w:r>
        <w:t xml:space="preserve">      reference "5.10.25 of 3GPP TS 32.422";</w:t>
      </w:r>
    </w:p>
    <w:p w14:paraId="6F6AFB36" w14:textId="77777777" w:rsidR="008A7F8F" w:rsidRDefault="008A7F8F" w:rsidP="008A7F8F">
      <w:pPr>
        <w:pStyle w:val="PL"/>
      </w:pPr>
      <w:r>
        <w:t xml:space="preserve">    }</w:t>
      </w:r>
    </w:p>
    <w:p w14:paraId="76342F37" w14:textId="77777777" w:rsidR="008A7F8F" w:rsidRDefault="008A7F8F" w:rsidP="008A7F8F">
      <w:pPr>
        <w:pStyle w:val="PL"/>
      </w:pPr>
    </w:p>
    <w:p w14:paraId="4B0440B3" w14:textId="77777777" w:rsidR="008A7F8F" w:rsidRDefault="008A7F8F" w:rsidP="008A7F8F">
      <w:pPr>
        <w:pStyle w:val="PL"/>
      </w:pPr>
      <w:r>
        <w:lastRenderedPageBreak/>
        <w:t xml:space="preserve">    leaf tjMDTMeasurementPeriodLTE {</w:t>
      </w:r>
    </w:p>
    <w:p w14:paraId="7D32E645" w14:textId="77777777" w:rsidR="008A7F8F" w:rsidRDefault="008A7F8F" w:rsidP="008A7F8F">
      <w:pPr>
        <w:pStyle w:val="PL"/>
      </w:pPr>
      <w:r>
        <w:t xml:space="preserve">          when '../tjJobType = "IMMEDIATE_MDT_ONLY"'</w:t>
      </w:r>
    </w:p>
    <w:p w14:paraId="24B8DDB4" w14:textId="77777777" w:rsidR="008A7F8F" w:rsidRDefault="008A7F8F" w:rsidP="008A7F8F">
      <w:pPr>
        <w:pStyle w:val="PL"/>
      </w:pPr>
      <w:r>
        <w:t xml:space="preserve">            +  ' or ../tjJobType = "IMMEDIATE_MDT_AND_TRACE"';</w:t>
      </w:r>
    </w:p>
    <w:p w14:paraId="631E06F3" w14:textId="77777777" w:rsidR="008A7F8F" w:rsidRDefault="008A7F8F" w:rsidP="008A7F8F">
      <w:pPr>
        <w:pStyle w:val="PL"/>
      </w:pPr>
      <w:r>
        <w:t xml:space="preserve">      type uint32 {</w:t>
      </w:r>
    </w:p>
    <w:p w14:paraId="11FD79D6" w14:textId="77777777" w:rsidR="008A7F8F" w:rsidRDefault="008A7F8F" w:rsidP="008A7F8F">
      <w:pPr>
        <w:pStyle w:val="PL"/>
      </w:pPr>
      <w:r>
        <w:t xml:space="preserve">        range "1024|1280|2048|2560|5120|"</w:t>
      </w:r>
    </w:p>
    <w:p w14:paraId="4437CD40" w14:textId="77777777" w:rsidR="008A7F8F" w:rsidRDefault="008A7F8F" w:rsidP="008A7F8F">
      <w:pPr>
        <w:pStyle w:val="PL"/>
      </w:pPr>
      <w:r>
        <w:t xml:space="preserve">          +"10240|60000";</w:t>
      </w:r>
    </w:p>
    <w:p w14:paraId="2BC9E72B" w14:textId="77777777" w:rsidR="008A7F8F" w:rsidRDefault="008A7F8F" w:rsidP="008A7F8F">
      <w:pPr>
        <w:pStyle w:val="PL"/>
      </w:pPr>
      <w:r>
        <w:t xml:space="preserve">      }</w:t>
      </w:r>
    </w:p>
    <w:p w14:paraId="7BB62B11" w14:textId="77777777" w:rsidR="008A7F8F" w:rsidRDefault="008A7F8F" w:rsidP="008A7F8F">
      <w:pPr>
        <w:pStyle w:val="PL"/>
      </w:pPr>
      <w:r>
        <w:t xml:space="preserve">      units milliseconds;</w:t>
      </w:r>
    </w:p>
    <w:p w14:paraId="169F3233" w14:textId="77777777" w:rsidR="008A7F8F" w:rsidRDefault="008A7F8F" w:rsidP="008A7F8F">
      <w:pPr>
        <w:pStyle w:val="PL"/>
      </w:pPr>
      <w:r>
        <w:t xml:space="preserve">      mandatory true;</w:t>
      </w:r>
    </w:p>
    <w:p w14:paraId="74558E4A" w14:textId="77777777" w:rsidR="008A7F8F" w:rsidRDefault="008A7F8F" w:rsidP="008A7F8F">
      <w:pPr>
        <w:pStyle w:val="PL"/>
      </w:pPr>
      <w:r>
        <w:t xml:space="preserve">      description "It specifies the measurement period for the Data Volume and</w:t>
      </w:r>
    </w:p>
    <w:p w14:paraId="11409CD4" w14:textId="77777777" w:rsidR="008A7F8F" w:rsidRDefault="008A7F8F" w:rsidP="008A7F8F">
      <w:pPr>
        <w:pStyle w:val="PL"/>
      </w:pPr>
      <w:r>
        <w:t xml:space="preserve">        Scheduled IP throughput measurements for MDT taken by the eNB.</w:t>
      </w:r>
    </w:p>
    <w:p w14:paraId="76CD32E0" w14:textId="77777777" w:rsidR="008A7F8F" w:rsidRDefault="008A7F8F" w:rsidP="008A7F8F">
      <w:pPr>
        <w:pStyle w:val="PL"/>
      </w:pPr>
      <w:r>
        <w:t xml:space="preserve">        The attribute is applicable only for Immediate MDT. In case this</w:t>
      </w:r>
    </w:p>
    <w:p w14:paraId="3925AE9E" w14:textId="77777777" w:rsidR="008A7F8F" w:rsidRDefault="008A7F8F" w:rsidP="008A7F8F">
      <w:pPr>
        <w:pStyle w:val="PL"/>
      </w:pPr>
      <w:r>
        <w:t xml:space="preserve">        attribute is not used, it carries a null semantic.";</w:t>
      </w:r>
    </w:p>
    <w:p w14:paraId="75A8A4F5" w14:textId="77777777" w:rsidR="008A7F8F" w:rsidRDefault="008A7F8F" w:rsidP="008A7F8F">
      <w:pPr>
        <w:pStyle w:val="PL"/>
      </w:pPr>
      <w:r>
        <w:t xml:space="preserve">      reference "Clause 5.10.23 of 3GPP TS 32.422";</w:t>
      </w:r>
    </w:p>
    <w:p w14:paraId="61CD48BB" w14:textId="77777777" w:rsidR="008A7F8F" w:rsidRDefault="008A7F8F" w:rsidP="008A7F8F">
      <w:pPr>
        <w:pStyle w:val="PL"/>
      </w:pPr>
      <w:r>
        <w:t xml:space="preserve">    }</w:t>
      </w:r>
    </w:p>
    <w:p w14:paraId="1B6C2659" w14:textId="77777777" w:rsidR="008A7F8F" w:rsidRDefault="008A7F8F" w:rsidP="008A7F8F">
      <w:pPr>
        <w:pStyle w:val="PL"/>
      </w:pPr>
    </w:p>
    <w:p w14:paraId="1F07D3D7" w14:textId="77777777" w:rsidR="008A7F8F" w:rsidRDefault="008A7F8F" w:rsidP="008A7F8F">
      <w:pPr>
        <w:pStyle w:val="PL"/>
      </w:pPr>
      <w:r>
        <w:t xml:space="preserve">    leaf tjMDTMeasurementPeriodUMTS {</w:t>
      </w:r>
    </w:p>
    <w:p w14:paraId="0A5698BB" w14:textId="77777777" w:rsidR="008A7F8F" w:rsidRDefault="008A7F8F" w:rsidP="008A7F8F">
      <w:pPr>
        <w:pStyle w:val="PL"/>
      </w:pPr>
      <w:r>
        <w:t xml:space="preserve">      when '../tjJobType = "IMMEDIATE_MDT_ONLY"'</w:t>
      </w:r>
    </w:p>
    <w:p w14:paraId="372DE532" w14:textId="77777777" w:rsidR="008A7F8F" w:rsidRDefault="008A7F8F" w:rsidP="008A7F8F">
      <w:pPr>
        <w:pStyle w:val="PL"/>
      </w:pPr>
      <w:r>
        <w:t xml:space="preserve">        +  'or ../tjJobType = "IMMEDIATE_MDT_AND_TRACE"';</w:t>
      </w:r>
    </w:p>
    <w:p w14:paraId="76BE8FE5" w14:textId="77777777" w:rsidR="008A7F8F" w:rsidRDefault="008A7F8F" w:rsidP="008A7F8F">
      <w:pPr>
        <w:pStyle w:val="PL"/>
      </w:pPr>
      <w:r>
        <w:t xml:space="preserve">      type uint32 {</w:t>
      </w:r>
    </w:p>
    <w:p w14:paraId="07A33124" w14:textId="77777777" w:rsidR="008A7F8F" w:rsidRDefault="008A7F8F" w:rsidP="008A7F8F">
      <w:pPr>
        <w:pStyle w:val="PL"/>
      </w:pPr>
      <w:r>
        <w:t xml:space="preserve">        range "250|500|1000|2000|3000|4000|6000|8000|12000|16000|20000|"</w:t>
      </w:r>
    </w:p>
    <w:p w14:paraId="1AA0E9C1" w14:textId="77777777" w:rsidR="008A7F8F" w:rsidRDefault="008A7F8F" w:rsidP="008A7F8F">
      <w:pPr>
        <w:pStyle w:val="PL"/>
      </w:pPr>
      <w:r>
        <w:t xml:space="preserve">          +"24000|28000|32000|64000";</w:t>
      </w:r>
    </w:p>
    <w:p w14:paraId="2A344304" w14:textId="77777777" w:rsidR="008A7F8F" w:rsidRDefault="008A7F8F" w:rsidP="008A7F8F">
      <w:pPr>
        <w:pStyle w:val="PL"/>
      </w:pPr>
      <w:r>
        <w:t xml:space="preserve">      }</w:t>
      </w:r>
    </w:p>
    <w:p w14:paraId="31FBC93F" w14:textId="77777777" w:rsidR="008A7F8F" w:rsidRDefault="008A7F8F" w:rsidP="008A7F8F">
      <w:pPr>
        <w:pStyle w:val="PL"/>
      </w:pPr>
      <w:r>
        <w:t xml:space="preserve">      units milliseconds;</w:t>
      </w:r>
    </w:p>
    <w:p w14:paraId="236432BB" w14:textId="77777777" w:rsidR="008A7F8F" w:rsidRDefault="008A7F8F" w:rsidP="008A7F8F">
      <w:pPr>
        <w:pStyle w:val="PL"/>
      </w:pPr>
      <w:r>
        <w:t xml:space="preserve">      mandatory true;</w:t>
      </w:r>
    </w:p>
    <w:p w14:paraId="55FAF64A" w14:textId="77777777" w:rsidR="008A7F8F" w:rsidRDefault="008A7F8F" w:rsidP="008A7F8F">
      <w:pPr>
        <w:pStyle w:val="PL"/>
      </w:pPr>
      <w:r>
        <w:t xml:space="preserve">      description "It specifies the measurement period for the Data Volume and</w:t>
      </w:r>
    </w:p>
    <w:p w14:paraId="17C7643B" w14:textId="77777777" w:rsidR="008A7F8F" w:rsidRDefault="008A7F8F" w:rsidP="008A7F8F">
      <w:pPr>
        <w:pStyle w:val="PL"/>
      </w:pPr>
      <w:r>
        <w:t xml:space="preserve">        Throughput measurements for MDT taken by RNC.</w:t>
      </w:r>
    </w:p>
    <w:p w14:paraId="575CDBC3" w14:textId="77777777" w:rsidR="008A7F8F" w:rsidRDefault="008A7F8F" w:rsidP="008A7F8F">
      <w:pPr>
        <w:pStyle w:val="PL"/>
      </w:pPr>
      <w:r>
        <w:t xml:space="preserve">        The attribute is applicable only for Immediate MDT. In case this</w:t>
      </w:r>
    </w:p>
    <w:p w14:paraId="2067A7C0" w14:textId="77777777" w:rsidR="008A7F8F" w:rsidRDefault="008A7F8F" w:rsidP="008A7F8F">
      <w:pPr>
        <w:pStyle w:val="PL"/>
      </w:pPr>
      <w:r>
        <w:t xml:space="preserve">        attribute is not used, it carries a null semantic.";</w:t>
      </w:r>
    </w:p>
    <w:p w14:paraId="439B3768" w14:textId="77777777" w:rsidR="008A7F8F" w:rsidRDefault="008A7F8F" w:rsidP="008A7F8F">
      <w:pPr>
        <w:pStyle w:val="PL"/>
      </w:pPr>
      <w:r>
        <w:t xml:space="preserve">      reference "Clause 5.10.22 of 3GPP TS 32.422";</w:t>
      </w:r>
    </w:p>
    <w:p w14:paraId="34A975A3" w14:textId="77777777" w:rsidR="008A7F8F" w:rsidRDefault="008A7F8F" w:rsidP="008A7F8F">
      <w:pPr>
        <w:pStyle w:val="PL"/>
      </w:pPr>
      <w:r>
        <w:t xml:space="preserve">    }</w:t>
      </w:r>
    </w:p>
    <w:p w14:paraId="6412B46C" w14:textId="77777777" w:rsidR="008A7F8F" w:rsidRDefault="008A7F8F" w:rsidP="008A7F8F">
      <w:pPr>
        <w:pStyle w:val="PL"/>
      </w:pPr>
    </w:p>
    <w:p w14:paraId="3CA074A4" w14:textId="77777777" w:rsidR="008A7F8F" w:rsidRDefault="008A7F8F" w:rsidP="008A7F8F">
      <w:pPr>
        <w:pStyle w:val="PL"/>
      </w:pPr>
      <w:r>
        <w:t xml:space="preserve">    leaf tjMDTMeasurementQuantity {</w:t>
      </w:r>
    </w:p>
    <w:p w14:paraId="72A79682" w14:textId="77777777" w:rsidR="008A7F8F" w:rsidRDefault="008A7F8F" w:rsidP="008A7F8F">
      <w:pPr>
        <w:pStyle w:val="PL"/>
      </w:pPr>
      <w:r>
        <w:t xml:space="preserve">      when '../tjJobType = "IMMEDIATE_MDT_ONLY"'</w:t>
      </w:r>
    </w:p>
    <w:p w14:paraId="2245FEC0" w14:textId="77777777" w:rsidR="008A7F8F" w:rsidRDefault="008A7F8F" w:rsidP="008A7F8F">
      <w:pPr>
        <w:pStyle w:val="PL"/>
      </w:pPr>
      <w:r>
        <w:t xml:space="preserve">        +  ' or ../tjJobType = "IMMEDIATE_MDT_AND_TRACE"';</w:t>
      </w:r>
    </w:p>
    <w:p w14:paraId="724AD999" w14:textId="77777777" w:rsidR="008A7F8F" w:rsidRDefault="008A7F8F" w:rsidP="008A7F8F">
      <w:pPr>
        <w:pStyle w:val="PL"/>
      </w:pPr>
      <w:r>
        <w:t xml:space="preserve">      type uint64 ;</w:t>
      </w:r>
    </w:p>
    <w:p w14:paraId="3C8AB838" w14:textId="77777777" w:rsidR="008A7F8F" w:rsidRDefault="008A7F8F" w:rsidP="008A7F8F">
      <w:pPr>
        <w:pStyle w:val="PL"/>
      </w:pPr>
      <w:r>
        <w:t xml:space="preserve">      mandatory true;</w:t>
      </w:r>
    </w:p>
    <w:p w14:paraId="30CA1D14" w14:textId="77777777" w:rsidR="008A7F8F" w:rsidRDefault="008A7F8F" w:rsidP="008A7F8F">
      <w:pPr>
        <w:pStyle w:val="PL"/>
      </w:pPr>
      <w:r>
        <w:t xml:space="preserve">      description "It specifies the measurements that are collected in an MDT</w:t>
      </w:r>
    </w:p>
    <w:p w14:paraId="54CA4ED9" w14:textId="77777777" w:rsidR="008A7F8F" w:rsidRDefault="008A7F8F" w:rsidP="008A7F8F">
      <w:pPr>
        <w:pStyle w:val="PL"/>
      </w:pPr>
      <w:r>
        <w:t xml:space="preserve">        job for a UMTS MDT configured for event triggered reporting.";</w:t>
      </w:r>
    </w:p>
    <w:p w14:paraId="703FB8B7" w14:textId="77777777" w:rsidR="008A7F8F" w:rsidRDefault="008A7F8F" w:rsidP="008A7F8F">
      <w:pPr>
        <w:pStyle w:val="PL"/>
      </w:pPr>
      <w:r>
        <w:t xml:space="preserve">      reference "Clause 5.10.15 of 3GPP TS 32.422";</w:t>
      </w:r>
    </w:p>
    <w:p w14:paraId="579E352C" w14:textId="77777777" w:rsidR="008A7F8F" w:rsidRDefault="008A7F8F" w:rsidP="008A7F8F">
      <w:pPr>
        <w:pStyle w:val="PL"/>
      </w:pPr>
      <w:r>
        <w:t xml:space="preserve">    }</w:t>
      </w:r>
    </w:p>
    <w:p w14:paraId="6B6ABA04" w14:textId="77777777" w:rsidR="008A7F8F" w:rsidRDefault="008A7F8F" w:rsidP="008A7F8F">
      <w:pPr>
        <w:pStyle w:val="PL"/>
      </w:pPr>
    </w:p>
    <w:p w14:paraId="786F0DE8" w14:textId="77777777" w:rsidR="008A7F8F" w:rsidRDefault="008A7F8F" w:rsidP="008A7F8F">
      <w:pPr>
        <w:pStyle w:val="PL"/>
      </w:pPr>
      <w:r>
        <w:t xml:space="preserve">    leaf tjMDTM4ThresholdUmts {</w:t>
      </w:r>
    </w:p>
    <w:p w14:paraId="57757132" w14:textId="77777777" w:rsidR="008A7F8F" w:rsidRDefault="008A7F8F" w:rsidP="008A7F8F">
      <w:pPr>
        <w:pStyle w:val="PL"/>
      </w:pPr>
      <w:r>
        <w:t xml:space="preserve">      when '../tjJobType = "IMMEDIATE_MDT_ONLY"' </w:t>
      </w:r>
    </w:p>
    <w:p w14:paraId="4F846501" w14:textId="77777777" w:rsidR="008A7F8F" w:rsidRDefault="008A7F8F" w:rsidP="008A7F8F">
      <w:pPr>
        <w:pStyle w:val="PL"/>
      </w:pPr>
      <w:r>
        <w:t xml:space="preserve">        +  ' or ../tjJobType = "IMMEDIATE_MDT_AND_TRACE"';</w:t>
      </w:r>
    </w:p>
    <w:p w14:paraId="2523A909" w14:textId="77777777" w:rsidR="008A7F8F" w:rsidRDefault="008A7F8F" w:rsidP="008A7F8F">
      <w:pPr>
        <w:pStyle w:val="PL"/>
      </w:pPr>
      <w:r>
        <w:t xml:space="preserve">      type uint16 {</w:t>
      </w:r>
    </w:p>
    <w:p w14:paraId="641897A8" w14:textId="77777777" w:rsidR="008A7F8F" w:rsidRDefault="008A7F8F" w:rsidP="008A7F8F">
      <w:pPr>
        <w:pStyle w:val="PL"/>
      </w:pPr>
      <w:r>
        <w:t xml:space="preserve">        range 0..31 ;</w:t>
      </w:r>
    </w:p>
    <w:p w14:paraId="1E7EFC9F" w14:textId="77777777" w:rsidR="008A7F8F" w:rsidRDefault="008A7F8F" w:rsidP="008A7F8F">
      <w:pPr>
        <w:pStyle w:val="PL"/>
      </w:pPr>
      <w:r>
        <w:t xml:space="preserve">      }        </w:t>
      </w:r>
    </w:p>
    <w:p w14:paraId="08AE2B85" w14:textId="77777777" w:rsidR="008A7F8F" w:rsidRDefault="008A7F8F" w:rsidP="008A7F8F">
      <w:pPr>
        <w:pStyle w:val="PL"/>
      </w:pPr>
      <w:r>
        <w:t xml:space="preserve">      description "It specifies the threshold which should trigger </w:t>
      </w:r>
    </w:p>
    <w:p w14:paraId="1CC832EF" w14:textId="77777777" w:rsidR="008A7F8F" w:rsidRDefault="008A7F8F" w:rsidP="008A7F8F">
      <w:pPr>
        <w:pStyle w:val="PL"/>
      </w:pPr>
      <w:r>
        <w:t xml:space="preserve">        the reporting in case of event-triggered periodic reporting for M4 </w:t>
      </w:r>
    </w:p>
    <w:p w14:paraId="4756B558" w14:textId="77777777" w:rsidR="008A7F8F" w:rsidRDefault="008A7F8F" w:rsidP="008A7F8F">
      <w:pPr>
        <w:pStyle w:val="PL"/>
      </w:pPr>
      <w:r>
        <w:t xml:space="preserve">        (UE power headroom measurement) in UMTS. In case this attribute is </w:t>
      </w:r>
    </w:p>
    <w:p w14:paraId="6477C57C" w14:textId="77777777" w:rsidR="008A7F8F" w:rsidRDefault="008A7F8F" w:rsidP="008A7F8F">
      <w:pPr>
        <w:pStyle w:val="PL"/>
      </w:pPr>
      <w:r>
        <w:t xml:space="preserve">        not used, it carries a null semantic.";</w:t>
      </w:r>
    </w:p>
    <w:p w14:paraId="61E0220D" w14:textId="77777777" w:rsidR="008A7F8F" w:rsidRDefault="008A7F8F" w:rsidP="008A7F8F">
      <w:pPr>
        <w:pStyle w:val="PL"/>
      </w:pPr>
      <w:r>
        <w:t xml:space="preserve">        reference "3GPP TS 32.422 clause 5.10.A";</w:t>
      </w:r>
    </w:p>
    <w:p w14:paraId="6E873E29" w14:textId="77777777" w:rsidR="008A7F8F" w:rsidRDefault="008A7F8F" w:rsidP="008A7F8F">
      <w:pPr>
        <w:pStyle w:val="PL"/>
      </w:pPr>
      <w:r>
        <w:t xml:space="preserve">    }</w:t>
      </w:r>
    </w:p>
    <w:p w14:paraId="5568AB3F" w14:textId="77777777" w:rsidR="008A7F8F" w:rsidRDefault="008A7F8F" w:rsidP="008A7F8F">
      <w:pPr>
        <w:pStyle w:val="PL"/>
      </w:pPr>
      <w:r>
        <w:t xml:space="preserve">    </w:t>
      </w:r>
    </w:p>
    <w:p w14:paraId="2B7E6F92" w14:textId="77777777" w:rsidR="008A7F8F" w:rsidRDefault="008A7F8F" w:rsidP="008A7F8F">
      <w:pPr>
        <w:pStyle w:val="PL"/>
      </w:pPr>
      <w:r>
        <w:t xml:space="preserve">    list tjMDTPLMList {</w:t>
      </w:r>
    </w:p>
    <w:p w14:paraId="2C8B0C28" w14:textId="77777777" w:rsidR="008A7F8F" w:rsidRDefault="008A7F8F" w:rsidP="008A7F8F">
      <w:pPr>
        <w:pStyle w:val="PL"/>
      </w:pPr>
      <w:r>
        <w:t xml:space="preserve">      when '../tjJobType = "LOGGED_MDT_ONLY"';</w:t>
      </w:r>
    </w:p>
    <w:p w14:paraId="6D5E2562" w14:textId="77777777" w:rsidR="008A7F8F" w:rsidRDefault="008A7F8F" w:rsidP="008A7F8F">
      <w:pPr>
        <w:pStyle w:val="PL"/>
      </w:pPr>
      <w:r>
        <w:t xml:space="preserve">      key "mcc mnc";</w:t>
      </w:r>
    </w:p>
    <w:p w14:paraId="4FCD0C0C" w14:textId="77777777" w:rsidR="008A7F8F" w:rsidRDefault="008A7F8F" w:rsidP="008A7F8F">
      <w:pPr>
        <w:pStyle w:val="PL"/>
      </w:pPr>
      <w:r>
        <w:t xml:space="preserve">      uses types3gpp:PLMNId;</w:t>
      </w:r>
    </w:p>
    <w:p w14:paraId="0854147C" w14:textId="77777777" w:rsidR="008A7F8F" w:rsidRDefault="008A7F8F" w:rsidP="008A7F8F">
      <w:pPr>
        <w:pStyle w:val="PL"/>
      </w:pPr>
      <w:r>
        <w:t xml:space="preserve">      min-elements 1;</w:t>
      </w:r>
    </w:p>
    <w:p w14:paraId="1CA290A5" w14:textId="77777777" w:rsidR="008A7F8F" w:rsidRDefault="008A7F8F" w:rsidP="008A7F8F">
      <w:pPr>
        <w:pStyle w:val="PL"/>
      </w:pPr>
      <w:r>
        <w:t xml:space="preserve">      max-elements 16;</w:t>
      </w:r>
    </w:p>
    <w:p w14:paraId="2393DB3E" w14:textId="77777777" w:rsidR="008A7F8F" w:rsidRDefault="008A7F8F" w:rsidP="008A7F8F">
      <w:pPr>
        <w:pStyle w:val="PL"/>
      </w:pPr>
      <w:r>
        <w:t xml:space="preserve">      description "It indicates the PLMNs where measurement collection, status</w:t>
      </w:r>
    </w:p>
    <w:p w14:paraId="7A4E9011" w14:textId="77777777" w:rsidR="008A7F8F" w:rsidRDefault="008A7F8F" w:rsidP="008A7F8F">
      <w:pPr>
        <w:pStyle w:val="PL"/>
      </w:pPr>
      <w:r>
        <w:t xml:space="preserve">        indication and log reporting is allowed.";</w:t>
      </w:r>
    </w:p>
    <w:p w14:paraId="32F9E55F" w14:textId="77777777" w:rsidR="008A7F8F" w:rsidRDefault="008A7F8F" w:rsidP="008A7F8F">
      <w:pPr>
        <w:pStyle w:val="PL"/>
      </w:pPr>
      <w:r>
        <w:t xml:space="preserve">      reference "Clause 5.10.24 of 3GPP TS 32.422";</w:t>
      </w:r>
    </w:p>
    <w:p w14:paraId="37E13777" w14:textId="77777777" w:rsidR="008A7F8F" w:rsidRDefault="008A7F8F" w:rsidP="008A7F8F">
      <w:pPr>
        <w:pStyle w:val="PL"/>
      </w:pPr>
      <w:r>
        <w:t xml:space="preserve">    }</w:t>
      </w:r>
    </w:p>
    <w:p w14:paraId="5619B4C9" w14:textId="77777777" w:rsidR="008A7F8F" w:rsidRDefault="008A7F8F" w:rsidP="008A7F8F">
      <w:pPr>
        <w:pStyle w:val="PL"/>
      </w:pPr>
    </w:p>
    <w:p w14:paraId="333953B8" w14:textId="77777777" w:rsidR="008A7F8F" w:rsidRDefault="008A7F8F" w:rsidP="008A7F8F">
      <w:pPr>
        <w:pStyle w:val="PL"/>
      </w:pPr>
      <w:r>
        <w:t xml:space="preserve">    leaf tjMDTPositioningMethod {</w:t>
      </w:r>
    </w:p>
    <w:p w14:paraId="394D855F" w14:textId="77777777" w:rsidR="008A7F8F" w:rsidRDefault="008A7F8F" w:rsidP="008A7F8F">
      <w:pPr>
        <w:pStyle w:val="PL"/>
      </w:pPr>
      <w:r>
        <w:t xml:space="preserve">      when '../tjJobType = "IMMEDIATE_MDT_ONLY"'</w:t>
      </w:r>
    </w:p>
    <w:p w14:paraId="6E026AF2" w14:textId="77777777" w:rsidR="008A7F8F" w:rsidRDefault="008A7F8F" w:rsidP="008A7F8F">
      <w:pPr>
        <w:pStyle w:val="PL"/>
      </w:pPr>
      <w:r>
        <w:t xml:space="preserve">        +  ' or ../tjJobType = "IMMEDIATE_MDT_AND_TRACE"';</w:t>
      </w:r>
    </w:p>
    <w:p w14:paraId="6DCDB328" w14:textId="77777777" w:rsidR="008A7F8F" w:rsidRDefault="008A7F8F" w:rsidP="008A7F8F">
      <w:pPr>
        <w:pStyle w:val="PL"/>
      </w:pPr>
      <w:r>
        <w:t xml:space="preserve">      type enumeration {</w:t>
      </w:r>
    </w:p>
    <w:p w14:paraId="075EFF72" w14:textId="77777777" w:rsidR="008A7F8F" w:rsidRDefault="008A7F8F" w:rsidP="008A7F8F">
      <w:pPr>
        <w:pStyle w:val="PL"/>
      </w:pPr>
      <w:r>
        <w:t xml:space="preserve">        enum GNSS;</w:t>
      </w:r>
    </w:p>
    <w:p w14:paraId="627A59E8" w14:textId="77777777" w:rsidR="008A7F8F" w:rsidRDefault="008A7F8F" w:rsidP="008A7F8F">
      <w:pPr>
        <w:pStyle w:val="PL"/>
      </w:pPr>
      <w:r>
        <w:t xml:space="preserve">        enum E_CELL_ID;</w:t>
      </w:r>
    </w:p>
    <w:p w14:paraId="0AD7FA8B" w14:textId="77777777" w:rsidR="008A7F8F" w:rsidRDefault="008A7F8F" w:rsidP="008A7F8F">
      <w:pPr>
        <w:pStyle w:val="PL"/>
      </w:pPr>
      <w:r>
        <w:t xml:space="preserve">      }</w:t>
      </w:r>
    </w:p>
    <w:p w14:paraId="1AB35122" w14:textId="77777777" w:rsidR="008A7F8F" w:rsidRDefault="008A7F8F" w:rsidP="008A7F8F">
      <w:pPr>
        <w:pStyle w:val="PL"/>
      </w:pPr>
      <w:r>
        <w:t xml:space="preserve">      mandatory true;</w:t>
      </w:r>
    </w:p>
    <w:p w14:paraId="6C3C4663" w14:textId="77777777" w:rsidR="008A7F8F" w:rsidRDefault="008A7F8F" w:rsidP="008A7F8F">
      <w:pPr>
        <w:pStyle w:val="PL"/>
      </w:pPr>
      <w:r>
        <w:t xml:space="preserve">      description "It specifies what positioning method should be used in the</w:t>
      </w:r>
    </w:p>
    <w:p w14:paraId="5F653747" w14:textId="77777777" w:rsidR="008A7F8F" w:rsidRDefault="008A7F8F" w:rsidP="008A7F8F">
      <w:pPr>
        <w:pStyle w:val="PL"/>
      </w:pPr>
      <w:r>
        <w:t xml:space="preserve">        MDT job.";</w:t>
      </w:r>
    </w:p>
    <w:p w14:paraId="49068D9D" w14:textId="77777777" w:rsidR="008A7F8F" w:rsidRDefault="008A7F8F" w:rsidP="008A7F8F">
      <w:pPr>
        <w:pStyle w:val="PL"/>
      </w:pPr>
      <w:r>
        <w:t xml:space="preserve">      reference "Clause 5.10.19 of 3GPP TS 32.422";</w:t>
      </w:r>
    </w:p>
    <w:p w14:paraId="1B738C51" w14:textId="77777777" w:rsidR="008A7F8F" w:rsidRDefault="008A7F8F" w:rsidP="008A7F8F">
      <w:pPr>
        <w:pStyle w:val="PL"/>
      </w:pPr>
      <w:r>
        <w:t xml:space="preserve">    }</w:t>
      </w:r>
    </w:p>
    <w:p w14:paraId="3ADAAF75" w14:textId="77777777" w:rsidR="008A7F8F" w:rsidRDefault="008A7F8F" w:rsidP="008A7F8F">
      <w:pPr>
        <w:pStyle w:val="PL"/>
      </w:pPr>
    </w:p>
    <w:p w14:paraId="7289DF89" w14:textId="77777777" w:rsidR="008A7F8F" w:rsidRDefault="008A7F8F" w:rsidP="008A7F8F">
      <w:pPr>
        <w:pStyle w:val="PL"/>
      </w:pPr>
      <w:r>
        <w:t xml:space="preserve">    leaf tjMDTReportAmount {</w:t>
      </w:r>
    </w:p>
    <w:p w14:paraId="2E518847" w14:textId="77777777" w:rsidR="008A7F8F" w:rsidRDefault="008A7F8F" w:rsidP="008A7F8F">
      <w:pPr>
        <w:pStyle w:val="PL"/>
      </w:pPr>
      <w:r>
        <w:t xml:space="preserve">      when '../tjJobType = "IMMEDIATE_MDT_ONLY"'</w:t>
      </w:r>
    </w:p>
    <w:p w14:paraId="08E5C8DD" w14:textId="77777777" w:rsidR="008A7F8F" w:rsidRDefault="008A7F8F" w:rsidP="008A7F8F">
      <w:pPr>
        <w:pStyle w:val="PL"/>
      </w:pPr>
      <w:r>
        <w:t xml:space="preserve">        +  ' and ../tjMDTReportingTrigger = "PERIODICAL"';</w:t>
      </w:r>
    </w:p>
    <w:p w14:paraId="72577B2F" w14:textId="77777777" w:rsidR="008A7F8F" w:rsidRDefault="008A7F8F" w:rsidP="008A7F8F">
      <w:pPr>
        <w:pStyle w:val="PL"/>
      </w:pPr>
      <w:r>
        <w:t xml:space="preserve">      type union {</w:t>
      </w:r>
    </w:p>
    <w:p w14:paraId="211D9D0F" w14:textId="77777777" w:rsidR="008A7F8F" w:rsidRDefault="008A7F8F" w:rsidP="008A7F8F">
      <w:pPr>
        <w:pStyle w:val="PL"/>
      </w:pPr>
      <w:r>
        <w:t xml:space="preserve">        type uint32 {</w:t>
      </w:r>
    </w:p>
    <w:p w14:paraId="081EF9FB" w14:textId="77777777" w:rsidR="008A7F8F" w:rsidRDefault="008A7F8F" w:rsidP="008A7F8F">
      <w:pPr>
        <w:pStyle w:val="PL"/>
      </w:pPr>
      <w:r>
        <w:t xml:space="preserve">          range "1|4|8|16|32|64" ;</w:t>
      </w:r>
    </w:p>
    <w:p w14:paraId="2768C822" w14:textId="77777777" w:rsidR="008A7F8F" w:rsidRDefault="008A7F8F" w:rsidP="008A7F8F">
      <w:pPr>
        <w:pStyle w:val="PL"/>
      </w:pPr>
      <w:r>
        <w:t xml:space="preserve">        }</w:t>
      </w:r>
    </w:p>
    <w:p w14:paraId="79D291CC" w14:textId="77777777" w:rsidR="008A7F8F" w:rsidRDefault="008A7F8F" w:rsidP="008A7F8F">
      <w:pPr>
        <w:pStyle w:val="PL"/>
      </w:pPr>
      <w:r>
        <w:t xml:space="preserve">        type enumeration {</w:t>
      </w:r>
    </w:p>
    <w:p w14:paraId="1E3029F6" w14:textId="77777777" w:rsidR="008A7F8F" w:rsidRDefault="008A7F8F" w:rsidP="008A7F8F">
      <w:pPr>
        <w:pStyle w:val="PL"/>
      </w:pPr>
      <w:r>
        <w:t xml:space="preserve">          enum INFINITY;</w:t>
      </w:r>
    </w:p>
    <w:p w14:paraId="38C676BE" w14:textId="77777777" w:rsidR="008A7F8F" w:rsidRDefault="008A7F8F" w:rsidP="008A7F8F">
      <w:pPr>
        <w:pStyle w:val="PL"/>
      </w:pPr>
      <w:r>
        <w:t xml:space="preserve">        }</w:t>
      </w:r>
    </w:p>
    <w:p w14:paraId="30C62F97" w14:textId="77777777" w:rsidR="008A7F8F" w:rsidRDefault="008A7F8F" w:rsidP="008A7F8F">
      <w:pPr>
        <w:pStyle w:val="PL"/>
      </w:pPr>
      <w:r>
        <w:t xml:space="preserve">      }</w:t>
      </w:r>
    </w:p>
    <w:p w14:paraId="3E1C8228" w14:textId="77777777" w:rsidR="008A7F8F" w:rsidRDefault="008A7F8F" w:rsidP="008A7F8F">
      <w:pPr>
        <w:pStyle w:val="PL"/>
      </w:pPr>
      <w:r>
        <w:t xml:space="preserve">      mandatory true;</w:t>
      </w:r>
    </w:p>
    <w:p w14:paraId="66BA0B40" w14:textId="77777777" w:rsidR="008A7F8F" w:rsidRDefault="008A7F8F" w:rsidP="008A7F8F">
      <w:pPr>
        <w:pStyle w:val="PL"/>
      </w:pPr>
      <w:r>
        <w:t xml:space="preserve">      description "It specifies the number of measurement reports that shall be</w:t>
      </w:r>
    </w:p>
    <w:p w14:paraId="0A4E8479" w14:textId="77777777" w:rsidR="008A7F8F" w:rsidRDefault="008A7F8F" w:rsidP="008A7F8F">
      <w:pPr>
        <w:pStyle w:val="PL"/>
      </w:pPr>
      <w:r>
        <w:t xml:space="preserve">        taken for periodic reporting while the UE is in connected.</w:t>
      </w:r>
    </w:p>
    <w:p w14:paraId="013CD0DB" w14:textId="77777777" w:rsidR="008A7F8F" w:rsidRDefault="008A7F8F" w:rsidP="008A7F8F">
      <w:pPr>
        <w:pStyle w:val="PL"/>
      </w:pPr>
      <w:r>
        <w:t xml:space="preserve">        The attribute is applicable only for Immediate MDT and when</w:t>
      </w:r>
    </w:p>
    <w:p w14:paraId="15250C32" w14:textId="77777777" w:rsidR="008A7F8F" w:rsidRDefault="008A7F8F" w:rsidP="008A7F8F">
      <w:pPr>
        <w:pStyle w:val="PL"/>
      </w:pPr>
      <w:r>
        <w:t xml:space="preserve">        tjMDTReportingTrigger is configured for periodical measurements. In</w:t>
      </w:r>
    </w:p>
    <w:p w14:paraId="49519B34" w14:textId="77777777" w:rsidR="008A7F8F" w:rsidRDefault="008A7F8F" w:rsidP="008A7F8F">
      <w:pPr>
        <w:pStyle w:val="PL"/>
      </w:pPr>
      <w:r>
        <w:t xml:space="preserve">        case this attribute is not used, it carries a null semantic.";</w:t>
      </w:r>
    </w:p>
    <w:p w14:paraId="5ABBF258" w14:textId="77777777" w:rsidR="008A7F8F" w:rsidRDefault="008A7F8F" w:rsidP="008A7F8F">
      <w:pPr>
        <w:pStyle w:val="PL"/>
      </w:pPr>
      <w:r>
        <w:t xml:space="preserve">      reference "Clause 5.10.6 of 3GPP TS 32.422";</w:t>
      </w:r>
    </w:p>
    <w:p w14:paraId="774CF108" w14:textId="77777777" w:rsidR="008A7F8F" w:rsidRDefault="008A7F8F" w:rsidP="008A7F8F">
      <w:pPr>
        <w:pStyle w:val="PL"/>
      </w:pPr>
      <w:r>
        <w:t xml:space="preserve">    }</w:t>
      </w:r>
    </w:p>
    <w:p w14:paraId="5DC7C2A8" w14:textId="77777777" w:rsidR="008A7F8F" w:rsidRDefault="008A7F8F" w:rsidP="008A7F8F">
      <w:pPr>
        <w:pStyle w:val="PL"/>
      </w:pPr>
    </w:p>
    <w:p w14:paraId="53837F85" w14:textId="77777777" w:rsidR="008A7F8F" w:rsidRDefault="008A7F8F" w:rsidP="008A7F8F">
      <w:pPr>
        <w:pStyle w:val="PL"/>
      </w:pPr>
      <w:r>
        <w:t xml:space="preserve">    leaf tjMDTReportingTrigger {</w:t>
      </w:r>
    </w:p>
    <w:p w14:paraId="76BFFF02" w14:textId="77777777" w:rsidR="008A7F8F" w:rsidRDefault="008A7F8F" w:rsidP="008A7F8F">
      <w:pPr>
        <w:pStyle w:val="PL"/>
      </w:pPr>
      <w:r>
        <w:t xml:space="preserve">      when '../tjJobType = "IMMEDIATE_MDT_ONLY"';</w:t>
      </w:r>
    </w:p>
    <w:p w14:paraId="3EA6ECEF" w14:textId="77777777" w:rsidR="008A7F8F" w:rsidRDefault="008A7F8F" w:rsidP="008A7F8F">
      <w:pPr>
        <w:pStyle w:val="PL"/>
      </w:pPr>
      <w:r>
        <w:t xml:space="preserve">      type enumeration {</w:t>
      </w:r>
    </w:p>
    <w:p w14:paraId="24DC5462" w14:textId="77777777" w:rsidR="008A7F8F" w:rsidRDefault="008A7F8F" w:rsidP="008A7F8F">
      <w:pPr>
        <w:pStyle w:val="PL"/>
      </w:pPr>
      <w:r>
        <w:t xml:space="preserve">        enum PERIODICAL;</w:t>
      </w:r>
    </w:p>
    <w:p w14:paraId="339DF8FC" w14:textId="77777777" w:rsidR="008A7F8F" w:rsidRDefault="008A7F8F" w:rsidP="008A7F8F">
      <w:pPr>
        <w:pStyle w:val="PL"/>
      </w:pPr>
      <w:r>
        <w:t xml:space="preserve">        enum A2_FOR_LTE;</w:t>
      </w:r>
    </w:p>
    <w:p w14:paraId="4E65BD07" w14:textId="77777777" w:rsidR="008A7F8F" w:rsidRDefault="008A7F8F" w:rsidP="008A7F8F">
      <w:pPr>
        <w:pStyle w:val="PL"/>
      </w:pPr>
      <w:r>
        <w:t xml:space="preserve">        enum 1F_FOR_UMTS;</w:t>
      </w:r>
    </w:p>
    <w:p w14:paraId="30119B72" w14:textId="77777777" w:rsidR="008A7F8F" w:rsidRDefault="008A7F8F" w:rsidP="008A7F8F">
      <w:pPr>
        <w:pStyle w:val="PL"/>
      </w:pPr>
      <w:r>
        <w:t xml:space="preserve">        enum 1I_FOR_UMTS_MCPS_TDD;</w:t>
      </w:r>
    </w:p>
    <w:p w14:paraId="2E853F74" w14:textId="77777777" w:rsidR="008A7F8F" w:rsidRDefault="008A7F8F" w:rsidP="008A7F8F">
      <w:pPr>
        <w:pStyle w:val="PL"/>
      </w:pPr>
      <w:r>
        <w:t xml:space="preserve">        enum A2_TRIGGERED_PERIODIC_FOR_LTE;</w:t>
      </w:r>
    </w:p>
    <w:p w14:paraId="48E01337" w14:textId="77777777" w:rsidR="008A7F8F" w:rsidRDefault="008A7F8F" w:rsidP="008A7F8F">
      <w:pPr>
        <w:pStyle w:val="PL"/>
      </w:pPr>
      <w:r>
        <w:t xml:space="preserve">        enum ALL_CONFIGURED_RRM_FOR_LTE;</w:t>
      </w:r>
    </w:p>
    <w:p w14:paraId="574E0929" w14:textId="77777777" w:rsidR="008A7F8F" w:rsidRDefault="008A7F8F" w:rsidP="008A7F8F">
      <w:pPr>
        <w:pStyle w:val="PL"/>
      </w:pPr>
      <w:r>
        <w:t xml:space="preserve">        enum ALL_CONFIGURED_RRM_FOR_UMTS;</w:t>
      </w:r>
    </w:p>
    <w:p w14:paraId="67C23E1D" w14:textId="77777777" w:rsidR="008A7F8F" w:rsidRDefault="008A7F8F" w:rsidP="008A7F8F">
      <w:pPr>
        <w:pStyle w:val="PL"/>
      </w:pPr>
      <w:r>
        <w:t xml:space="preserve">      }</w:t>
      </w:r>
    </w:p>
    <w:p w14:paraId="21D5BEAC" w14:textId="77777777" w:rsidR="008A7F8F" w:rsidRDefault="008A7F8F" w:rsidP="008A7F8F">
      <w:pPr>
        <w:pStyle w:val="PL"/>
      </w:pPr>
      <w:r>
        <w:t xml:space="preserve">      description "It specifies whether periodic or event based measurements</w:t>
      </w:r>
    </w:p>
    <w:p w14:paraId="200081B0" w14:textId="77777777" w:rsidR="008A7F8F" w:rsidRDefault="008A7F8F" w:rsidP="008A7F8F">
      <w:pPr>
        <w:pStyle w:val="PL"/>
      </w:pPr>
      <w:r>
        <w:t xml:space="preserve">        should be collected.</w:t>
      </w:r>
    </w:p>
    <w:p w14:paraId="4E7BEF10" w14:textId="77777777" w:rsidR="008A7F8F" w:rsidRDefault="008A7F8F" w:rsidP="008A7F8F">
      <w:pPr>
        <w:pStyle w:val="PL"/>
      </w:pPr>
      <w:r>
        <w:t xml:space="preserve">        The attribute is applicable only for Immediate MDT and when the</w:t>
      </w:r>
    </w:p>
    <w:p w14:paraId="038F2683" w14:textId="77777777" w:rsidR="008A7F8F" w:rsidRDefault="008A7F8F" w:rsidP="008A7F8F">
      <w:pPr>
        <w:pStyle w:val="PL"/>
      </w:pPr>
      <w:r>
        <w:t xml:space="preserve">        tjMDTListOfMeasurements is configured for M1 (for both UMTS and LTE)</w:t>
      </w:r>
    </w:p>
    <w:p w14:paraId="25C52012" w14:textId="77777777" w:rsidR="008A7F8F" w:rsidRDefault="008A7F8F" w:rsidP="008A7F8F">
      <w:pPr>
        <w:pStyle w:val="PL"/>
      </w:pPr>
      <w:r>
        <w:t xml:space="preserve">        or M2 (only for UMTS). In case this attribute is not used, it carries</w:t>
      </w:r>
    </w:p>
    <w:p w14:paraId="166C1A06" w14:textId="77777777" w:rsidR="008A7F8F" w:rsidRDefault="008A7F8F" w:rsidP="008A7F8F">
      <w:pPr>
        <w:pStyle w:val="PL"/>
      </w:pPr>
      <w:r>
        <w:t xml:space="preserve">        a null semantic.";</w:t>
      </w:r>
    </w:p>
    <w:p w14:paraId="4C2F1698" w14:textId="77777777" w:rsidR="008A7F8F" w:rsidRDefault="008A7F8F" w:rsidP="008A7F8F">
      <w:pPr>
        <w:pStyle w:val="PL"/>
      </w:pPr>
      <w:r>
        <w:t xml:space="preserve">      reference "Clause 5.10.4 of 3GPP TS 32.422";</w:t>
      </w:r>
    </w:p>
    <w:p w14:paraId="4582AAD2" w14:textId="77777777" w:rsidR="008A7F8F" w:rsidRDefault="008A7F8F" w:rsidP="008A7F8F">
      <w:pPr>
        <w:pStyle w:val="PL"/>
      </w:pPr>
      <w:r>
        <w:t xml:space="preserve">    }</w:t>
      </w:r>
    </w:p>
    <w:p w14:paraId="40E01FD1" w14:textId="77777777" w:rsidR="008A7F8F" w:rsidRDefault="008A7F8F" w:rsidP="008A7F8F">
      <w:pPr>
        <w:pStyle w:val="PL"/>
      </w:pPr>
    </w:p>
    <w:p w14:paraId="7131737C" w14:textId="77777777" w:rsidR="008A7F8F" w:rsidRDefault="008A7F8F" w:rsidP="008A7F8F">
      <w:pPr>
        <w:pStyle w:val="PL"/>
      </w:pPr>
      <w:r>
        <w:t xml:space="preserve">    leaf tjMDTReportInterval {</w:t>
      </w:r>
    </w:p>
    <w:p w14:paraId="11283EBB" w14:textId="77777777" w:rsidR="008A7F8F" w:rsidRDefault="008A7F8F" w:rsidP="008A7F8F">
      <w:pPr>
        <w:pStyle w:val="PL"/>
      </w:pPr>
      <w:r>
        <w:t xml:space="preserve">      when '../tjJobType = "IMMEDIATE_MDT_ONLY"'</w:t>
      </w:r>
    </w:p>
    <w:p w14:paraId="4FFB47F3" w14:textId="77777777" w:rsidR="008A7F8F" w:rsidRDefault="008A7F8F" w:rsidP="008A7F8F">
      <w:pPr>
        <w:pStyle w:val="PL"/>
      </w:pPr>
      <w:r>
        <w:t xml:space="preserve">        +  ' and ../tjMDTReportingTrigger = "PERIODICAL"';</w:t>
      </w:r>
    </w:p>
    <w:p w14:paraId="76042212" w14:textId="77777777" w:rsidR="008A7F8F" w:rsidRDefault="008A7F8F" w:rsidP="008A7F8F">
      <w:pPr>
        <w:pStyle w:val="PL"/>
      </w:pPr>
      <w:r>
        <w:t xml:space="preserve">      type uint32 {</w:t>
      </w:r>
    </w:p>
    <w:p w14:paraId="179C02DB" w14:textId="77777777" w:rsidR="008A7F8F" w:rsidRDefault="008A7F8F" w:rsidP="008A7F8F">
      <w:pPr>
        <w:pStyle w:val="PL"/>
      </w:pPr>
      <w:r>
        <w:t xml:space="preserve">        range "120|240|250|480|500|640|1000|1024|2000|2048|3000|4000|"</w:t>
      </w:r>
    </w:p>
    <w:p w14:paraId="572637D7" w14:textId="77777777" w:rsidR="008A7F8F" w:rsidRDefault="008A7F8F" w:rsidP="008A7F8F">
      <w:pPr>
        <w:pStyle w:val="PL"/>
      </w:pPr>
      <w:r>
        <w:t xml:space="preserve">          +"5120|6000|8000|10240|12000|16000|20000|"</w:t>
      </w:r>
    </w:p>
    <w:p w14:paraId="70391A5B" w14:textId="77777777" w:rsidR="008A7F8F" w:rsidRDefault="008A7F8F" w:rsidP="008A7F8F">
      <w:pPr>
        <w:pStyle w:val="PL"/>
      </w:pPr>
      <w:r>
        <w:t xml:space="preserve">          +"24000|28000|32000|60000|64000|"</w:t>
      </w:r>
    </w:p>
    <w:p w14:paraId="59B4FA6F" w14:textId="77777777" w:rsidR="008A7F8F" w:rsidRDefault="008A7F8F" w:rsidP="008A7F8F">
      <w:pPr>
        <w:pStyle w:val="PL"/>
      </w:pPr>
      <w:r>
        <w:t xml:space="preserve">          +"360000|720000|1800000|3600000";</w:t>
      </w:r>
    </w:p>
    <w:p w14:paraId="0EF86B63" w14:textId="77777777" w:rsidR="008A7F8F" w:rsidRDefault="008A7F8F" w:rsidP="008A7F8F">
      <w:pPr>
        <w:pStyle w:val="PL"/>
      </w:pPr>
      <w:r>
        <w:t xml:space="preserve">      }</w:t>
      </w:r>
    </w:p>
    <w:p w14:paraId="6B3C807E" w14:textId="77777777" w:rsidR="008A7F8F" w:rsidRDefault="008A7F8F" w:rsidP="008A7F8F">
      <w:pPr>
        <w:pStyle w:val="PL"/>
      </w:pPr>
      <w:r>
        <w:t xml:space="preserve">      units milliseconds;</w:t>
      </w:r>
    </w:p>
    <w:p w14:paraId="0B1A3F36" w14:textId="77777777" w:rsidR="008A7F8F" w:rsidRDefault="008A7F8F" w:rsidP="008A7F8F">
      <w:pPr>
        <w:pStyle w:val="PL"/>
      </w:pPr>
      <w:r>
        <w:t xml:space="preserve">      mandatory true;</w:t>
      </w:r>
    </w:p>
    <w:p w14:paraId="08F7C194" w14:textId="77777777" w:rsidR="008A7F8F" w:rsidRDefault="008A7F8F" w:rsidP="008A7F8F">
      <w:pPr>
        <w:pStyle w:val="PL"/>
      </w:pPr>
      <w:r>
        <w:t xml:space="preserve">      description "It specifies the interval between the periodical measurements</w:t>
      </w:r>
    </w:p>
    <w:p w14:paraId="23C9FEC5" w14:textId="77777777" w:rsidR="008A7F8F" w:rsidRDefault="008A7F8F" w:rsidP="008A7F8F">
      <w:pPr>
        <w:pStyle w:val="PL"/>
      </w:pPr>
      <w:r>
        <w:t xml:space="preserve">        that shall be taken when the UE is in connected mode.</w:t>
      </w:r>
    </w:p>
    <w:p w14:paraId="173F814B" w14:textId="77777777" w:rsidR="008A7F8F" w:rsidRDefault="008A7F8F" w:rsidP="008A7F8F">
      <w:pPr>
        <w:pStyle w:val="PL"/>
      </w:pPr>
      <w:r>
        <w:t xml:space="preserve">        The attribute is applicable only for Immediate MDT and when</w:t>
      </w:r>
    </w:p>
    <w:p w14:paraId="7A4FD6C9" w14:textId="77777777" w:rsidR="008A7F8F" w:rsidRDefault="008A7F8F" w:rsidP="008A7F8F">
      <w:pPr>
        <w:pStyle w:val="PL"/>
      </w:pPr>
      <w:r>
        <w:t xml:space="preserve">        tjMDTReportingTrigger is configured for periodical measurements. In case</w:t>
      </w:r>
    </w:p>
    <w:p w14:paraId="63EFD43B" w14:textId="77777777" w:rsidR="008A7F8F" w:rsidRDefault="008A7F8F" w:rsidP="008A7F8F">
      <w:pPr>
        <w:pStyle w:val="PL"/>
      </w:pPr>
      <w:r>
        <w:t xml:space="preserve">        this attribute is not used, it carries a null semantic.";</w:t>
      </w:r>
    </w:p>
    <w:p w14:paraId="02ADB4FA" w14:textId="77777777" w:rsidR="008A7F8F" w:rsidRDefault="008A7F8F" w:rsidP="008A7F8F">
      <w:pPr>
        <w:pStyle w:val="PL"/>
      </w:pPr>
      <w:r>
        <w:t xml:space="preserve">      reference "5.10.5 of 3GPP TS 32.422";</w:t>
      </w:r>
    </w:p>
    <w:p w14:paraId="5D04909E" w14:textId="77777777" w:rsidR="008A7F8F" w:rsidRDefault="008A7F8F" w:rsidP="008A7F8F">
      <w:pPr>
        <w:pStyle w:val="PL"/>
      </w:pPr>
      <w:r>
        <w:t xml:space="preserve">    }</w:t>
      </w:r>
    </w:p>
    <w:p w14:paraId="132CE747" w14:textId="77777777" w:rsidR="008A7F8F" w:rsidRDefault="008A7F8F" w:rsidP="008A7F8F">
      <w:pPr>
        <w:pStyle w:val="PL"/>
      </w:pPr>
    </w:p>
    <w:p w14:paraId="3CB14C29" w14:textId="77777777" w:rsidR="008A7F8F" w:rsidRDefault="008A7F8F" w:rsidP="008A7F8F">
      <w:pPr>
        <w:pStyle w:val="PL"/>
      </w:pPr>
      <w:r>
        <w:t xml:space="preserve">    leaf tjMDTReportType {</w:t>
      </w:r>
    </w:p>
    <w:p w14:paraId="78C391AA" w14:textId="77777777" w:rsidR="008A7F8F" w:rsidRDefault="008A7F8F" w:rsidP="008A7F8F">
      <w:pPr>
        <w:pStyle w:val="PL"/>
      </w:pPr>
      <w:r>
        <w:t xml:space="preserve">      when '../tjJobType = "LOGGED_MDT_ONLY"';</w:t>
      </w:r>
    </w:p>
    <w:p w14:paraId="01B81F9F" w14:textId="77777777" w:rsidR="008A7F8F" w:rsidRDefault="008A7F8F" w:rsidP="008A7F8F">
      <w:pPr>
        <w:pStyle w:val="PL"/>
      </w:pPr>
      <w:r>
        <w:t xml:space="preserve">      type enumeration {</w:t>
      </w:r>
    </w:p>
    <w:p w14:paraId="0FA1C9CB" w14:textId="77777777" w:rsidR="008A7F8F" w:rsidRDefault="008A7F8F" w:rsidP="008A7F8F">
      <w:pPr>
        <w:pStyle w:val="PL"/>
      </w:pPr>
      <w:r>
        <w:t xml:space="preserve">        enum PERIODICAL;</w:t>
      </w:r>
    </w:p>
    <w:p w14:paraId="4CC7189C" w14:textId="77777777" w:rsidR="008A7F8F" w:rsidRDefault="008A7F8F" w:rsidP="008A7F8F">
      <w:pPr>
        <w:pStyle w:val="PL"/>
      </w:pPr>
      <w:r>
        <w:t xml:space="preserve">        enum EVENT_TRIGGERED;</w:t>
      </w:r>
    </w:p>
    <w:p w14:paraId="0D07FB6E" w14:textId="77777777" w:rsidR="008A7F8F" w:rsidRDefault="008A7F8F" w:rsidP="008A7F8F">
      <w:pPr>
        <w:pStyle w:val="PL"/>
      </w:pPr>
      <w:r>
        <w:t xml:space="preserve">      }</w:t>
      </w:r>
    </w:p>
    <w:p w14:paraId="06456DE0" w14:textId="77777777" w:rsidR="008A7F8F" w:rsidRDefault="008A7F8F" w:rsidP="008A7F8F">
      <w:pPr>
        <w:pStyle w:val="PL"/>
      </w:pPr>
      <w:r>
        <w:t xml:space="preserve">      mandatory true;</w:t>
      </w:r>
    </w:p>
    <w:p w14:paraId="3094E5B8" w14:textId="77777777" w:rsidR="008A7F8F" w:rsidRDefault="008A7F8F" w:rsidP="008A7F8F">
      <w:pPr>
        <w:pStyle w:val="PL"/>
      </w:pPr>
      <w:r>
        <w:t xml:space="preserve">      description "It specifies report type for logged NR MDT";</w:t>
      </w:r>
    </w:p>
    <w:p w14:paraId="5B3D9849" w14:textId="77777777" w:rsidR="008A7F8F" w:rsidRDefault="008A7F8F" w:rsidP="008A7F8F">
      <w:pPr>
        <w:pStyle w:val="PL"/>
      </w:pPr>
      <w:r>
        <w:t xml:space="preserve">      reference "Clause 5.10.27 of 3GPP TS 32.422";</w:t>
      </w:r>
    </w:p>
    <w:p w14:paraId="65081D8E" w14:textId="77777777" w:rsidR="008A7F8F" w:rsidRDefault="008A7F8F" w:rsidP="008A7F8F">
      <w:pPr>
        <w:pStyle w:val="PL"/>
      </w:pPr>
      <w:r>
        <w:t xml:space="preserve">    }</w:t>
      </w:r>
    </w:p>
    <w:p w14:paraId="0362C627" w14:textId="77777777" w:rsidR="008A7F8F" w:rsidRDefault="008A7F8F" w:rsidP="008A7F8F">
      <w:pPr>
        <w:pStyle w:val="PL"/>
      </w:pPr>
    </w:p>
    <w:p w14:paraId="7F58796A" w14:textId="77777777" w:rsidR="008A7F8F" w:rsidRDefault="008A7F8F" w:rsidP="008A7F8F">
      <w:pPr>
        <w:pStyle w:val="PL"/>
      </w:pPr>
      <w:r>
        <w:t xml:space="preserve">    leaf tjMDTSensorInformation {</w:t>
      </w:r>
    </w:p>
    <w:p w14:paraId="0036E101" w14:textId="77777777" w:rsidR="008A7F8F" w:rsidRDefault="008A7F8F" w:rsidP="008A7F8F">
      <w:pPr>
        <w:pStyle w:val="PL"/>
      </w:pPr>
      <w:r>
        <w:t xml:space="preserve">      type bits {</w:t>
      </w:r>
    </w:p>
    <w:p w14:paraId="5462A2D4" w14:textId="77777777" w:rsidR="008A7F8F" w:rsidRDefault="008A7F8F" w:rsidP="008A7F8F">
      <w:pPr>
        <w:pStyle w:val="PL"/>
      </w:pPr>
      <w:r>
        <w:t xml:space="preserve">        bit BAROMETRIC_PRESSURE;</w:t>
      </w:r>
    </w:p>
    <w:p w14:paraId="670D7316" w14:textId="77777777" w:rsidR="008A7F8F" w:rsidRDefault="008A7F8F" w:rsidP="008A7F8F">
      <w:pPr>
        <w:pStyle w:val="PL"/>
      </w:pPr>
      <w:r>
        <w:t xml:space="preserve">        bit UE_SPEED;</w:t>
      </w:r>
    </w:p>
    <w:p w14:paraId="0A04F394" w14:textId="77777777" w:rsidR="008A7F8F" w:rsidRDefault="008A7F8F" w:rsidP="008A7F8F">
      <w:pPr>
        <w:pStyle w:val="PL"/>
      </w:pPr>
      <w:r>
        <w:t xml:space="preserve">        bit UE_ORIENTATION;</w:t>
      </w:r>
    </w:p>
    <w:p w14:paraId="7B012D68" w14:textId="77777777" w:rsidR="008A7F8F" w:rsidRDefault="008A7F8F" w:rsidP="008A7F8F">
      <w:pPr>
        <w:pStyle w:val="PL"/>
      </w:pPr>
      <w:r>
        <w:t xml:space="preserve">      }</w:t>
      </w:r>
    </w:p>
    <w:p w14:paraId="7737FB45" w14:textId="77777777" w:rsidR="008A7F8F" w:rsidRDefault="008A7F8F" w:rsidP="008A7F8F">
      <w:pPr>
        <w:pStyle w:val="PL"/>
      </w:pPr>
      <w:r>
        <w:t xml:space="preserve">      default "";</w:t>
      </w:r>
    </w:p>
    <w:p w14:paraId="39AF7616" w14:textId="77777777" w:rsidR="008A7F8F" w:rsidRDefault="008A7F8F" w:rsidP="008A7F8F">
      <w:pPr>
        <w:pStyle w:val="PL"/>
      </w:pPr>
      <w:r>
        <w:lastRenderedPageBreak/>
        <w:t xml:space="preserve">      description "It specifies which sensor information shall be included in</w:t>
      </w:r>
    </w:p>
    <w:p w14:paraId="1B51F2C0" w14:textId="77777777" w:rsidR="008A7F8F" w:rsidRDefault="008A7F8F" w:rsidP="008A7F8F">
      <w:pPr>
        <w:pStyle w:val="PL"/>
      </w:pPr>
      <w:r>
        <w:t xml:space="preserve">        logged NR MDT and immediate NR MDT measurement if they are available.</w:t>
      </w:r>
    </w:p>
    <w:p w14:paraId="31DA718A" w14:textId="77777777" w:rsidR="008A7F8F" w:rsidRDefault="008A7F8F" w:rsidP="008A7F8F">
      <w:pPr>
        <w:pStyle w:val="PL"/>
      </w:pPr>
      <w:r>
        <w:t xml:space="preserve">        The following sensor measurement can be included or excluded for </w:t>
      </w:r>
    </w:p>
    <w:p w14:paraId="2442810B" w14:textId="77777777" w:rsidR="008A7F8F" w:rsidRDefault="008A7F8F" w:rsidP="008A7F8F">
      <w:pPr>
        <w:pStyle w:val="PL"/>
      </w:pPr>
      <w:r>
        <w:t xml:space="preserve">        the UE.";</w:t>
      </w:r>
    </w:p>
    <w:p w14:paraId="265D4888" w14:textId="77777777" w:rsidR="008A7F8F" w:rsidRDefault="008A7F8F" w:rsidP="008A7F8F">
      <w:pPr>
        <w:pStyle w:val="PL"/>
      </w:pPr>
      <w:r>
        <w:t xml:space="preserve">      reference "Clause 5.10.29 of 3GPP TS 32.422";</w:t>
      </w:r>
    </w:p>
    <w:p w14:paraId="63B45276" w14:textId="77777777" w:rsidR="008A7F8F" w:rsidRDefault="008A7F8F" w:rsidP="008A7F8F">
      <w:pPr>
        <w:pStyle w:val="PL"/>
      </w:pPr>
      <w:r>
        <w:t xml:space="preserve">    }</w:t>
      </w:r>
    </w:p>
    <w:p w14:paraId="17CC5688" w14:textId="77777777" w:rsidR="008A7F8F" w:rsidRDefault="008A7F8F" w:rsidP="008A7F8F">
      <w:pPr>
        <w:pStyle w:val="PL"/>
      </w:pPr>
    </w:p>
    <w:p w14:paraId="152054D5" w14:textId="77777777" w:rsidR="008A7F8F" w:rsidRDefault="008A7F8F" w:rsidP="008A7F8F">
      <w:pPr>
        <w:pStyle w:val="PL"/>
      </w:pPr>
      <w:r>
        <w:t xml:space="preserve">    leaf tjMDTTraceCollectionEntityID {</w:t>
      </w:r>
    </w:p>
    <w:p w14:paraId="1463366A" w14:textId="77777777" w:rsidR="008A7F8F" w:rsidRDefault="008A7F8F" w:rsidP="008A7F8F">
      <w:pPr>
        <w:pStyle w:val="PL"/>
      </w:pPr>
      <w:r>
        <w:t xml:space="preserve">      when '../tjJobType = "LOGGED_MDT_ONLY" or ' </w:t>
      </w:r>
    </w:p>
    <w:p w14:paraId="3D2B3B7A" w14:textId="77777777" w:rsidR="008A7F8F" w:rsidRDefault="008A7F8F" w:rsidP="008A7F8F">
      <w:pPr>
        <w:pStyle w:val="PL"/>
      </w:pPr>
      <w:r>
        <w:t xml:space="preserve">        + '../tjJobType = "LOGGED_MBSFN_MDT"';</w:t>
      </w:r>
    </w:p>
    <w:p w14:paraId="3E958F49" w14:textId="77777777" w:rsidR="008A7F8F" w:rsidRDefault="008A7F8F" w:rsidP="008A7F8F">
      <w:pPr>
        <w:pStyle w:val="PL"/>
      </w:pPr>
      <w:r>
        <w:t xml:space="preserve">      type uint8;</w:t>
      </w:r>
    </w:p>
    <w:p w14:paraId="0AA6C6CE" w14:textId="77777777" w:rsidR="008A7F8F" w:rsidRDefault="008A7F8F" w:rsidP="008A7F8F">
      <w:pPr>
        <w:pStyle w:val="PL"/>
      </w:pPr>
      <w:r>
        <w:t xml:space="preserve">      mandatory true;</w:t>
      </w:r>
    </w:p>
    <w:p w14:paraId="3B2573CD" w14:textId="77777777" w:rsidR="008A7F8F" w:rsidRDefault="008A7F8F" w:rsidP="008A7F8F">
      <w:pPr>
        <w:pStyle w:val="PL"/>
      </w:pPr>
      <w:r>
        <w:t xml:space="preserve">      description "It specifies the TCE Id which is sent to the UE in </w:t>
      </w:r>
    </w:p>
    <w:p w14:paraId="26D84455" w14:textId="77777777" w:rsidR="008A7F8F" w:rsidRDefault="008A7F8F" w:rsidP="008A7F8F">
      <w:pPr>
        <w:pStyle w:val="PL"/>
      </w:pPr>
      <w:r>
        <w:t xml:space="preserve">        Logged MDT.";</w:t>
      </w:r>
    </w:p>
    <w:p w14:paraId="51C247F2" w14:textId="77777777" w:rsidR="008A7F8F" w:rsidRDefault="008A7F8F" w:rsidP="008A7F8F">
      <w:pPr>
        <w:pStyle w:val="PL"/>
      </w:pPr>
      <w:r>
        <w:t xml:space="preserve">      reference "Clause 5.10.11 of 3GPP TS 32.422";</w:t>
      </w:r>
    </w:p>
    <w:p w14:paraId="254EEB4D" w14:textId="77777777" w:rsidR="008A7F8F" w:rsidRDefault="008A7F8F" w:rsidP="008A7F8F">
      <w:pPr>
        <w:pStyle w:val="PL"/>
      </w:pPr>
      <w:r>
        <w:t xml:space="preserve">    }</w:t>
      </w:r>
    </w:p>
    <w:p w14:paraId="5FA5C163" w14:textId="77777777" w:rsidR="008A7F8F" w:rsidRDefault="008A7F8F" w:rsidP="008A7F8F">
      <w:pPr>
        <w:pStyle w:val="PL"/>
      </w:pPr>
      <w:r>
        <w:t xml:space="preserve">  }</w:t>
      </w:r>
    </w:p>
    <w:p w14:paraId="74F8D9B0" w14:textId="77777777" w:rsidR="008A7F8F" w:rsidRDefault="008A7F8F" w:rsidP="008A7F8F">
      <w:pPr>
        <w:pStyle w:val="PL"/>
      </w:pPr>
    </w:p>
    <w:p w14:paraId="09C43644" w14:textId="77777777" w:rsidR="008A7F8F" w:rsidRDefault="008A7F8F" w:rsidP="008A7F8F">
      <w:pPr>
        <w:pStyle w:val="PL"/>
      </w:pPr>
      <w:r>
        <w:t xml:space="preserve">  grouping TraceSubtree {</w:t>
      </w:r>
    </w:p>
    <w:p w14:paraId="476295F6" w14:textId="77777777" w:rsidR="008A7F8F" w:rsidRDefault="008A7F8F" w:rsidP="008A7F8F">
      <w:pPr>
        <w:pStyle w:val="PL"/>
      </w:pPr>
      <w:r>
        <w:t xml:space="preserve">    description "Contains classes that manage Tracing.</w:t>
      </w:r>
    </w:p>
    <w:p w14:paraId="2C1FCE3E" w14:textId="77777777" w:rsidR="008A7F8F" w:rsidRDefault="008A7F8F" w:rsidP="008A7F8F">
      <w:pPr>
        <w:pStyle w:val="PL"/>
      </w:pPr>
      <w:r>
        <w:t xml:space="preserve">      Should be used in all  classes (or classes inheriting from)</w:t>
      </w:r>
    </w:p>
    <w:p w14:paraId="5B37EC20" w14:textId="77777777" w:rsidR="008A7F8F" w:rsidRDefault="008A7F8F" w:rsidP="008A7F8F">
      <w:pPr>
        <w:pStyle w:val="PL"/>
      </w:pPr>
      <w:r>
        <w:t xml:space="preserve">      - SubNnetwork</w:t>
      </w:r>
    </w:p>
    <w:p w14:paraId="0B6A6C08" w14:textId="77777777" w:rsidR="008A7F8F" w:rsidRDefault="008A7F8F" w:rsidP="008A7F8F">
      <w:pPr>
        <w:pStyle w:val="PL"/>
      </w:pPr>
      <w:r>
        <w:t xml:space="preserve">      - ManagedElement</w:t>
      </w:r>
    </w:p>
    <w:p w14:paraId="0CBF31AC" w14:textId="77777777" w:rsidR="008A7F8F" w:rsidRDefault="008A7F8F" w:rsidP="008A7F8F">
      <w:pPr>
        <w:pStyle w:val="PL"/>
      </w:pPr>
      <w:r>
        <w:t xml:space="preserve">      - ManagedFunction</w:t>
      </w:r>
    </w:p>
    <w:p w14:paraId="1DE140E5" w14:textId="77777777" w:rsidR="008A7F8F" w:rsidRDefault="008A7F8F" w:rsidP="008A7F8F">
      <w:pPr>
        <w:pStyle w:val="PL"/>
      </w:pPr>
    </w:p>
    <w:p w14:paraId="65834783" w14:textId="77777777" w:rsidR="008A7F8F" w:rsidRDefault="008A7F8F" w:rsidP="008A7F8F">
      <w:pPr>
        <w:pStyle w:val="PL"/>
      </w:pPr>
      <w:r>
        <w:t xml:space="preserve">      If a YANG module wants to augment these classes/list/groupings they must</w:t>
      </w:r>
    </w:p>
    <w:p w14:paraId="785B60E0" w14:textId="77777777" w:rsidR="008A7F8F" w:rsidRDefault="008A7F8F" w:rsidP="008A7F8F">
      <w:pPr>
        <w:pStyle w:val="PL"/>
      </w:pPr>
      <w:r>
        <w:t xml:space="preserve">      augment all user classes!";</w:t>
      </w:r>
    </w:p>
    <w:p w14:paraId="64A06DFB" w14:textId="77777777" w:rsidR="008A7F8F" w:rsidRDefault="008A7F8F" w:rsidP="008A7F8F">
      <w:pPr>
        <w:pStyle w:val="PL"/>
      </w:pPr>
    </w:p>
    <w:p w14:paraId="79A812B8" w14:textId="77777777" w:rsidR="008A7F8F" w:rsidRDefault="008A7F8F" w:rsidP="008A7F8F">
      <w:pPr>
        <w:pStyle w:val="PL"/>
      </w:pPr>
      <w:r>
        <w:t xml:space="preserve">    list TraceJob {</w:t>
      </w:r>
    </w:p>
    <w:p w14:paraId="3FE30332" w14:textId="77777777" w:rsidR="008A7F8F" w:rsidRDefault="008A7F8F" w:rsidP="008A7F8F">
      <w:pPr>
        <w:pStyle w:val="PL"/>
      </w:pPr>
      <w:r>
        <w:t xml:space="preserve">      description "Represents the Trace Control and Configuration parameters of a</w:t>
      </w:r>
    </w:p>
    <w:p w14:paraId="02FE73CD" w14:textId="77777777" w:rsidR="008A7F8F" w:rsidRDefault="008A7F8F" w:rsidP="008A7F8F">
      <w:pPr>
        <w:pStyle w:val="PL"/>
      </w:pPr>
      <w:r>
        <w:t xml:space="preserve">        particular Trace Job (see TS 32.421 and TS 32.422 for details).</w:t>
      </w:r>
    </w:p>
    <w:p w14:paraId="76AD42C1" w14:textId="77777777" w:rsidR="008A7F8F" w:rsidRDefault="008A7F8F" w:rsidP="008A7F8F">
      <w:pPr>
        <w:pStyle w:val="PL"/>
      </w:pPr>
      <w:r>
        <w:t xml:space="preserve">        It can be name-contained by SubNetwork, ManagedElement, ManagedFunction </w:t>
      </w:r>
    </w:p>
    <w:p w14:paraId="6FE6EAA9" w14:textId="77777777" w:rsidR="008A7F8F" w:rsidRDefault="008A7F8F" w:rsidP="008A7F8F">
      <w:pPr>
        <w:pStyle w:val="PL"/>
      </w:pPr>
      <w:r>
        <w:t xml:space="preserve">        or NetworkSliceSubnet.</w:t>
      </w:r>
    </w:p>
    <w:p w14:paraId="08C5529A" w14:textId="77777777" w:rsidR="008A7F8F" w:rsidRDefault="008A7F8F" w:rsidP="008A7F8F">
      <w:pPr>
        <w:pStyle w:val="PL"/>
      </w:pPr>
    </w:p>
    <w:p w14:paraId="14FEA581" w14:textId="77777777" w:rsidR="008A7F8F" w:rsidRDefault="008A7F8F" w:rsidP="008A7F8F">
      <w:pPr>
        <w:pStyle w:val="PL"/>
      </w:pPr>
      <w:r>
        <w:t xml:space="preserve">        To activate Trace Jobs, a MnS consumer has to create TraceJob object</w:t>
      </w:r>
    </w:p>
    <w:p w14:paraId="08200B40" w14:textId="77777777" w:rsidR="008A7F8F" w:rsidRDefault="008A7F8F" w:rsidP="008A7F8F">
      <w:pPr>
        <w:pStyle w:val="PL"/>
      </w:pPr>
      <w:r>
        <w:t xml:space="preserve">        instances on the MnS producer. A MnS consumer can activate a Trace Job</w:t>
      </w:r>
    </w:p>
    <w:p w14:paraId="505C515E" w14:textId="77777777" w:rsidR="008A7F8F" w:rsidRDefault="008A7F8F" w:rsidP="008A7F8F">
      <w:pPr>
        <w:pStyle w:val="PL"/>
      </w:pPr>
      <w:r>
        <w:t xml:space="preserve">        for another MnS consumer since it is not required the value of</w:t>
      </w:r>
    </w:p>
    <w:p w14:paraId="00AA690E" w14:textId="77777777" w:rsidR="008A7F8F" w:rsidRDefault="008A7F8F" w:rsidP="008A7F8F">
      <w:pPr>
        <w:pStyle w:val="PL"/>
      </w:pPr>
      <w:r>
        <w:t xml:space="preserve">        tjTraceCollectionEntityAddress or tjStreamingTraceConsumerUri to be his</w:t>
      </w:r>
    </w:p>
    <w:p w14:paraId="248CF2C3" w14:textId="77777777" w:rsidR="008A7F8F" w:rsidRDefault="008A7F8F" w:rsidP="008A7F8F">
      <w:pPr>
        <w:pStyle w:val="PL"/>
      </w:pPr>
      <w:r>
        <w:t xml:space="preserve">        own.</w:t>
      </w:r>
    </w:p>
    <w:p w14:paraId="4E49F0EA" w14:textId="77777777" w:rsidR="008A7F8F" w:rsidRDefault="008A7F8F" w:rsidP="008A7F8F">
      <w:pPr>
        <w:pStyle w:val="PL"/>
      </w:pPr>
    </w:p>
    <w:p w14:paraId="05AC30B1" w14:textId="77777777" w:rsidR="008A7F8F" w:rsidRDefault="008A7F8F" w:rsidP="008A7F8F">
      <w:pPr>
        <w:pStyle w:val="PL"/>
      </w:pPr>
      <w:r>
        <w:t xml:space="preserve">        When a MnS consumer wishes to deactivate a Trace Job, the MnS consumer</w:t>
      </w:r>
    </w:p>
    <w:p w14:paraId="39D4B2D8" w14:textId="77777777" w:rsidR="008A7F8F" w:rsidRDefault="008A7F8F" w:rsidP="008A7F8F">
      <w:pPr>
        <w:pStyle w:val="PL"/>
      </w:pPr>
      <w:r>
        <w:t xml:space="preserve">        shall delete the corresponding TraceJob instance.</w:t>
      </w:r>
    </w:p>
    <w:p w14:paraId="2FDDD951" w14:textId="77777777" w:rsidR="008A7F8F" w:rsidRDefault="008A7F8F" w:rsidP="008A7F8F">
      <w:pPr>
        <w:pStyle w:val="PL"/>
      </w:pPr>
    </w:p>
    <w:p w14:paraId="6CE6D1E3" w14:textId="77777777" w:rsidR="008A7F8F" w:rsidRDefault="008A7F8F" w:rsidP="008A7F8F">
      <w:pPr>
        <w:pStyle w:val="PL"/>
      </w:pPr>
      <w:r>
        <w:t xml:space="preserve">        For details of management Trace Job activation/deactivation see clause</w:t>
      </w:r>
    </w:p>
    <w:p w14:paraId="6E0EED05" w14:textId="77777777" w:rsidR="008A7F8F" w:rsidRDefault="008A7F8F" w:rsidP="008A7F8F">
      <w:pPr>
        <w:pStyle w:val="PL"/>
      </w:pPr>
      <w:r>
        <w:t xml:space="preserve">        4.1.1.1.2 of TS 32.422.</w:t>
      </w:r>
    </w:p>
    <w:p w14:paraId="4DA7C6E3" w14:textId="77777777" w:rsidR="008A7F8F" w:rsidRDefault="008A7F8F" w:rsidP="008A7F8F">
      <w:pPr>
        <w:pStyle w:val="PL"/>
      </w:pPr>
      <w:r>
        <w:t xml:space="preserve">        </w:t>
      </w:r>
    </w:p>
    <w:p w14:paraId="3885C5DC" w14:textId="77777777" w:rsidR="008A7F8F" w:rsidRDefault="008A7F8F" w:rsidP="008A7F8F">
      <w:pPr>
        <w:pStyle w:val="PL"/>
        <w:rPr>
          <w:ins w:id="30" w:author="scottma"/>
        </w:rPr>
      </w:pPr>
      <w:ins w:id="31" w:author="scottma">
        <w:r>
          <w:t xml:space="preserve">        The attribute traceReference specifies a globally unique ID and </w:t>
        </w:r>
      </w:ins>
    </w:p>
    <w:p w14:paraId="7F046920" w14:textId="77777777" w:rsidR="008A7F8F" w:rsidRDefault="008A7F8F" w:rsidP="008A7F8F">
      <w:pPr>
        <w:pStyle w:val="PL"/>
        <w:rPr>
          <w:ins w:id="32" w:author="scottma"/>
        </w:rPr>
      </w:pPr>
      <w:ins w:id="33" w:author="scottma">
        <w:r>
          <w:t xml:space="preserve">        identifies a Trace session. One Trace Session may be activated to </w:t>
        </w:r>
      </w:ins>
    </w:p>
    <w:p w14:paraId="6741F984" w14:textId="77777777" w:rsidR="008A7F8F" w:rsidRDefault="008A7F8F" w:rsidP="008A7F8F">
      <w:pPr>
        <w:pStyle w:val="PL"/>
        <w:rPr>
          <w:ins w:id="34" w:author="scottma"/>
        </w:rPr>
      </w:pPr>
      <w:ins w:id="35" w:author="scottma">
        <w:r>
          <w:t xml:space="preserve">        multiple Network Elements. The traceReference is populated by the </w:t>
        </w:r>
      </w:ins>
    </w:p>
    <w:p w14:paraId="690E37C2" w14:textId="77777777" w:rsidR="008A7F8F" w:rsidRDefault="008A7F8F" w:rsidP="008A7F8F">
      <w:pPr>
        <w:pStyle w:val="PL"/>
        <w:rPr>
          <w:ins w:id="36" w:author="scottma"/>
        </w:rPr>
      </w:pPr>
      <w:ins w:id="37" w:author="scottma">
        <w:r>
          <w:t xml:space="preserve">        consumer that makes the request for a Trace Session, TS 32.422 [30].</w:t>
        </w:r>
      </w:ins>
    </w:p>
    <w:p w14:paraId="617E0283" w14:textId="77777777" w:rsidR="008A7F8F" w:rsidRDefault="008A7F8F" w:rsidP="008A7F8F">
      <w:pPr>
        <w:pStyle w:val="PL"/>
        <w:rPr>
          <w:ins w:id="38" w:author="scottma"/>
        </w:rPr>
      </w:pPr>
      <w:ins w:id="39" w:author="scottma">
        <w:r>
          <w:t xml:space="preserve">        </w:t>
        </w:r>
      </w:ins>
    </w:p>
    <w:p w14:paraId="3A335127" w14:textId="77777777" w:rsidR="008A7F8F" w:rsidRDefault="008A7F8F" w:rsidP="008A7F8F">
      <w:pPr>
        <w:pStyle w:val="PL"/>
        <w:rPr>
          <w:ins w:id="40" w:author="scottma"/>
        </w:rPr>
      </w:pPr>
      <w:ins w:id="41" w:author="scottma">
        <w:r>
          <w:t xml:space="preserve">        The attribute traceRecordingSessionReference identifies a Trace </w:t>
        </w:r>
      </w:ins>
    </w:p>
    <w:p w14:paraId="5DBD1EC8" w14:textId="77777777" w:rsidR="008A7F8F" w:rsidRDefault="008A7F8F" w:rsidP="008A7F8F">
      <w:pPr>
        <w:pStyle w:val="PL"/>
        <w:rPr>
          <w:ins w:id="42" w:author="scottma"/>
        </w:rPr>
      </w:pPr>
      <w:ins w:id="43" w:author="scottma">
        <w:r>
          <w:t xml:space="preserve">        Recording Session within a Trace Session. Two different trace </w:t>
        </w:r>
      </w:ins>
    </w:p>
    <w:p w14:paraId="3B52C1C9" w14:textId="77777777" w:rsidR="008A7F8F" w:rsidRDefault="008A7F8F" w:rsidP="008A7F8F">
      <w:pPr>
        <w:pStyle w:val="PL"/>
        <w:rPr>
          <w:ins w:id="44" w:author="scottma"/>
        </w:rPr>
      </w:pPr>
      <w:ins w:id="45" w:author="scottma">
        <w:r>
          <w:t xml:space="preserve">        sessions could e.g. be caused by two different trigger events. The </w:t>
        </w:r>
      </w:ins>
    </w:p>
    <w:p w14:paraId="70E121C5" w14:textId="77777777" w:rsidR="008A7F8F" w:rsidRDefault="008A7F8F" w:rsidP="008A7F8F">
      <w:pPr>
        <w:pStyle w:val="PL"/>
        <w:rPr>
          <w:ins w:id="46" w:author="scottma"/>
        </w:rPr>
      </w:pPr>
      <w:ins w:id="47" w:author="scottma">
        <w:r>
          <w:t xml:space="preserve">        traceRecordingSessionReference is populated by the traffic node</w:t>
        </w:r>
      </w:ins>
    </w:p>
    <w:p w14:paraId="07D97609" w14:textId="77777777" w:rsidR="008A7F8F" w:rsidRDefault="008A7F8F" w:rsidP="008A7F8F">
      <w:pPr>
        <w:pStyle w:val="PL"/>
        <w:rPr>
          <w:ins w:id="48" w:author="scottma"/>
        </w:rPr>
      </w:pPr>
      <w:ins w:id="49" w:author="scottma">
        <w:r>
          <w:t xml:space="preserve">        that initiates the Trace Recording Session, TS 32.422 [30]. </w:t>
        </w:r>
      </w:ins>
    </w:p>
    <w:p w14:paraId="3C91E74D" w14:textId="77777777" w:rsidR="008A7F8F" w:rsidRDefault="008A7F8F" w:rsidP="008A7F8F">
      <w:pPr>
        <w:pStyle w:val="PL"/>
        <w:rPr>
          <w:ins w:id="50" w:author="scottma"/>
        </w:rPr>
      </w:pPr>
      <w:ins w:id="51" w:author="scottma">
        <w:r>
          <w:t xml:space="preserve">        </w:t>
        </w:r>
      </w:ins>
    </w:p>
    <w:p w14:paraId="44633902" w14:textId="77777777" w:rsidR="008A7F8F" w:rsidRDefault="008A7F8F" w:rsidP="008A7F8F">
      <w:pPr>
        <w:pStyle w:val="PL"/>
        <w:rPr>
          <w:ins w:id="52" w:author="scottma"/>
        </w:rPr>
      </w:pPr>
      <w:ins w:id="53" w:author="scottma">
        <w:r>
          <w:t xml:space="preserve">        The attribute traceRecordingSessionActive indicates whether a Trace </w:t>
        </w:r>
      </w:ins>
    </w:p>
    <w:p w14:paraId="2D8ED8DF" w14:textId="77777777" w:rsidR="008A7F8F" w:rsidRDefault="008A7F8F" w:rsidP="008A7F8F">
      <w:pPr>
        <w:pStyle w:val="PL"/>
        <w:rPr>
          <w:ins w:id="54" w:author="scottma"/>
        </w:rPr>
      </w:pPr>
      <w:ins w:id="55" w:author="scottma">
        <w:r>
          <w:t xml:space="preserve">        Recording Session is active or not.</w:t>
        </w:r>
      </w:ins>
    </w:p>
    <w:p w14:paraId="5C22A001" w14:textId="77777777" w:rsidR="008A7F8F" w:rsidRDefault="008A7F8F" w:rsidP="008A7F8F">
      <w:pPr>
        <w:pStyle w:val="PL"/>
        <w:rPr>
          <w:ins w:id="56" w:author="scottma"/>
        </w:rPr>
      </w:pPr>
      <w:ins w:id="57" w:author="scottma">
        <w:r>
          <w:t xml:space="preserve">        </w:t>
        </w:r>
      </w:ins>
    </w:p>
    <w:p w14:paraId="37611AA9" w14:textId="77777777" w:rsidR="008A7F8F" w:rsidRDefault="008A7F8F" w:rsidP="008A7F8F">
      <w:pPr>
        <w:pStyle w:val="PL"/>
        <w:rPr>
          <w:ins w:id="58" w:author="scottma"/>
        </w:rPr>
      </w:pPr>
      <w:ins w:id="59" w:author="scottma">
        <w:r>
          <w:t xml:space="preserve">        The attribute tjJobType specifies the kind of data to collect. </w:t>
        </w:r>
      </w:ins>
    </w:p>
    <w:p w14:paraId="23488622" w14:textId="77777777" w:rsidR="008A7F8F" w:rsidRDefault="008A7F8F" w:rsidP="008A7F8F">
      <w:pPr>
        <w:pStyle w:val="PL"/>
        <w:rPr>
          <w:ins w:id="60" w:author="scottma"/>
        </w:rPr>
      </w:pPr>
      <w:ins w:id="61" w:author="scottma">
        <w:r>
          <w:t xml:space="preserve">        Dependent on the selected type various parameters shall be available.</w:t>
        </w:r>
      </w:ins>
    </w:p>
    <w:p w14:paraId="304E9DCB" w14:textId="77777777" w:rsidR="008A7F8F" w:rsidRDefault="008A7F8F" w:rsidP="008A7F8F">
      <w:pPr>
        <w:pStyle w:val="PL"/>
        <w:rPr>
          <w:ins w:id="62" w:author="scottma"/>
        </w:rPr>
      </w:pPr>
      <w:ins w:id="63" w:author="scottma">
        <w:r>
          <w:t xml:space="preserve">        The attributes tjJobType, tjTraceReference, </w:t>
        </w:r>
      </w:ins>
    </w:p>
    <w:p w14:paraId="53084D9C" w14:textId="77777777" w:rsidR="008A7F8F" w:rsidRDefault="008A7F8F" w:rsidP="008A7F8F">
      <w:pPr>
        <w:pStyle w:val="PL"/>
        <w:rPr>
          <w:ins w:id="64" w:author="scottma"/>
        </w:rPr>
      </w:pPr>
      <w:ins w:id="65" w:author="scottma">
        <w:r>
          <w:t xml:space="preserve">        tjTraceRecordSessionReference, tjTraceCollectionEntityAddress and </w:t>
        </w:r>
      </w:ins>
    </w:p>
    <w:p w14:paraId="009643D9" w14:textId="77777777" w:rsidR="008A7F8F" w:rsidRDefault="008A7F8F" w:rsidP="008A7F8F">
      <w:pPr>
        <w:pStyle w:val="PL"/>
        <w:rPr>
          <w:ins w:id="66" w:author="scottma"/>
        </w:rPr>
      </w:pPr>
      <w:ins w:id="67" w:author="scottma">
        <w:r>
          <w:t xml:space="preserve">        tjTraceReportingFormat are mandatory for all job types. If streaming </w:t>
        </w:r>
      </w:ins>
    </w:p>
    <w:p w14:paraId="1FB59E12" w14:textId="77777777" w:rsidR="008A7F8F" w:rsidRDefault="008A7F8F" w:rsidP="008A7F8F">
      <w:pPr>
        <w:pStyle w:val="PL"/>
        <w:rPr>
          <w:ins w:id="68" w:author="scottma"/>
        </w:rPr>
      </w:pPr>
      <w:ins w:id="69" w:author="scottma">
        <w:r>
          <w:t xml:space="preserve">        reporting is selected for tjTraceReportingFormat, </w:t>
        </w:r>
      </w:ins>
    </w:p>
    <w:p w14:paraId="157DE1E6" w14:textId="77777777" w:rsidR="008A7F8F" w:rsidRDefault="008A7F8F" w:rsidP="008A7F8F">
      <w:pPr>
        <w:pStyle w:val="PL"/>
        <w:rPr>
          <w:ins w:id="70" w:author="scottma"/>
        </w:rPr>
      </w:pPr>
      <w:ins w:id="71" w:author="scottma">
        <w:r>
          <w:t xml:space="preserve">        tjStreamingTraceConsumerURI shall be present additionally. The </w:t>
        </w:r>
      </w:ins>
    </w:p>
    <w:p w14:paraId="194FECDE" w14:textId="77777777" w:rsidR="008A7F8F" w:rsidRDefault="008A7F8F" w:rsidP="008A7F8F">
      <w:pPr>
        <w:pStyle w:val="PL"/>
        <w:rPr>
          <w:ins w:id="72" w:author="scottma"/>
        </w:rPr>
      </w:pPr>
      <w:ins w:id="73" w:author="scottma">
        <w:r>
          <w:t xml:space="preserve">        attribute tjPLMNTarget shall be present if trace activation method is </w:t>
        </w:r>
      </w:ins>
    </w:p>
    <w:p w14:paraId="2A3EB43D" w14:textId="77777777" w:rsidR="008A7F8F" w:rsidRDefault="008A7F8F" w:rsidP="008A7F8F">
      <w:pPr>
        <w:pStyle w:val="PL"/>
        <w:rPr>
          <w:ins w:id="74" w:author="scottma"/>
        </w:rPr>
      </w:pPr>
      <w:ins w:id="75" w:author="scottma">
        <w:r>
          <w:t xml:space="preserve">        management based.</w:t>
        </w:r>
      </w:ins>
    </w:p>
    <w:p w14:paraId="4295511A" w14:textId="77777777" w:rsidR="008A7F8F" w:rsidRDefault="008A7F8F" w:rsidP="008A7F8F">
      <w:pPr>
        <w:pStyle w:val="PL"/>
        <w:rPr>
          <w:del w:id="76" w:author="scottma"/>
        </w:rPr>
      </w:pPr>
      <w:del w:id="77" w:author="scottma">
        <w:r>
          <w:delText xml:space="preserve">        The attribute tjJobType specifies the kind of data to collect. Dependent </w:delText>
        </w:r>
      </w:del>
    </w:p>
    <w:p w14:paraId="755538D5" w14:textId="77777777" w:rsidR="008A7F8F" w:rsidRDefault="008A7F8F" w:rsidP="008A7F8F">
      <w:pPr>
        <w:pStyle w:val="PL"/>
        <w:rPr>
          <w:del w:id="78" w:author="scottma"/>
        </w:rPr>
      </w:pPr>
      <w:del w:id="79" w:author="scottma">
        <w:r>
          <w:delText xml:space="preserve">        on the selected type various parameters shall be available. The </w:delText>
        </w:r>
      </w:del>
    </w:p>
    <w:p w14:paraId="61723891" w14:textId="77777777" w:rsidR="008A7F8F" w:rsidRDefault="008A7F8F" w:rsidP="008A7F8F">
      <w:pPr>
        <w:pStyle w:val="PL"/>
        <w:rPr>
          <w:del w:id="80" w:author="scottma"/>
        </w:rPr>
      </w:pPr>
      <w:del w:id="81" w:author="scottma">
        <w:r>
          <w:delText xml:space="preserve">        attributes tjJobType, tjTraceReference, tjTraceRecordSessionReference, </w:delText>
        </w:r>
      </w:del>
    </w:p>
    <w:p w14:paraId="75F0EFCF" w14:textId="77777777" w:rsidR="008A7F8F" w:rsidRDefault="008A7F8F" w:rsidP="008A7F8F">
      <w:pPr>
        <w:pStyle w:val="PL"/>
        <w:rPr>
          <w:del w:id="82" w:author="scottma"/>
        </w:rPr>
      </w:pPr>
      <w:del w:id="83" w:author="scottma">
        <w:r>
          <w:delText xml:space="preserve">        tjTraceCollectionEntityAddress and tjTraceReportingFormat are mandatory </w:delText>
        </w:r>
      </w:del>
    </w:p>
    <w:p w14:paraId="372CCFEF" w14:textId="77777777" w:rsidR="008A7F8F" w:rsidRDefault="008A7F8F" w:rsidP="008A7F8F">
      <w:pPr>
        <w:pStyle w:val="PL"/>
        <w:rPr>
          <w:del w:id="84" w:author="scottma"/>
        </w:rPr>
      </w:pPr>
      <w:del w:id="85" w:author="scottma">
        <w:r>
          <w:delText xml:space="preserve">        for all job types. If streaming reporting is selected for </w:delText>
        </w:r>
      </w:del>
    </w:p>
    <w:p w14:paraId="4D31E7DA" w14:textId="77777777" w:rsidR="008A7F8F" w:rsidRDefault="008A7F8F" w:rsidP="008A7F8F">
      <w:pPr>
        <w:pStyle w:val="PL"/>
        <w:rPr>
          <w:del w:id="86" w:author="scottma"/>
        </w:rPr>
      </w:pPr>
      <w:del w:id="87" w:author="scottma">
        <w:r>
          <w:delText xml:space="preserve">        tjTraceReportingFormat, tjStreamingTraceConsumerURI shall be present </w:delText>
        </w:r>
      </w:del>
    </w:p>
    <w:p w14:paraId="0E9882D8" w14:textId="77777777" w:rsidR="008A7F8F" w:rsidRDefault="008A7F8F" w:rsidP="008A7F8F">
      <w:pPr>
        <w:pStyle w:val="PL"/>
        <w:rPr>
          <w:del w:id="88" w:author="scottma"/>
        </w:rPr>
      </w:pPr>
      <w:del w:id="89" w:author="scottma">
        <w:r>
          <w:delText xml:space="preserve">        additionally. The attribute tjPLMNTarget shall be present if trace </w:delText>
        </w:r>
      </w:del>
    </w:p>
    <w:p w14:paraId="0BE05A7C" w14:textId="77777777" w:rsidR="008A7F8F" w:rsidRDefault="008A7F8F" w:rsidP="008A7F8F">
      <w:pPr>
        <w:pStyle w:val="PL"/>
        <w:rPr>
          <w:del w:id="90" w:author="scottma"/>
        </w:rPr>
      </w:pPr>
      <w:del w:id="91" w:author="scottma">
        <w:r>
          <w:delText xml:space="preserve">        activation method is management based.</w:delText>
        </w:r>
      </w:del>
    </w:p>
    <w:p w14:paraId="38FBFB7F" w14:textId="77777777" w:rsidR="008A7F8F" w:rsidRDefault="008A7F8F" w:rsidP="008A7F8F">
      <w:pPr>
        <w:pStyle w:val="PL"/>
      </w:pPr>
    </w:p>
    <w:p w14:paraId="35EC16AC" w14:textId="77777777" w:rsidR="008A7F8F" w:rsidRDefault="008A7F8F" w:rsidP="008A7F8F">
      <w:pPr>
        <w:pStyle w:val="PL"/>
      </w:pPr>
      <w:r>
        <w:lastRenderedPageBreak/>
        <w:t xml:space="preserve">        For the different job types the attributes are differentiated as follows:</w:t>
      </w:r>
    </w:p>
    <w:p w14:paraId="3D2E8EAA" w14:textId="77777777" w:rsidR="008A7F8F" w:rsidRDefault="008A7F8F" w:rsidP="008A7F8F">
      <w:pPr>
        <w:pStyle w:val="PL"/>
      </w:pPr>
      <w:r>
        <w:t xml:space="preserve">        - In case of TRACE_ONLY additionally the following attributes shall be </w:t>
      </w:r>
    </w:p>
    <w:p w14:paraId="3E23E2DB" w14:textId="77777777" w:rsidR="008A7F8F" w:rsidRDefault="008A7F8F" w:rsidP="008A7F8F">
      <w:pPr>
        <w:pStyle w:val="PL"/>
      </w:pPr>
      <w:r>
        <w:t xml:space="preserve">        available: tjListOfNeTypes, tjTraceDepth, tjTraceTarget and </w:t>
      </w:r>
    </w:p>
    <w:p w14:paraId="01C2AFE6" w14:textId="77777777" w:rsidR="008A7F8F" w:rsidRDefault="008A7F8F" w:rsidP="008A7F8F">
      <w:pPr>
        <w:pStyle w:val="PL"/>
      </w:pPr>
      <w:r>
        <w:t xml:space="preserve">        tjTriggeringEvent.</w:t>
      </w:r>
    </w:p>
    <w:p w14:paraId="24E2B0D8" w14:textId="77777777" w:rsidR="008A7F8F" w:rsidRDefault="008A7F8F" w:rsidP="008A7F8F">
      <w:pPr>
        <w:pStyle w:val="PL"/>
      </w:pPr>
    </w:p>
    <w:p w14:paraId="27A72158" w14:textId="77777777" w:rsidR="008A7F8F" w:rsidRDefault="008A7F8F" w:rsidP="008A7F8F">
      <w:pPr>
        <w:pStyle w:val="PL"/>
      </w:pPr>
      <w:r>
        <w:t xml:space="preserve">        For this case the optional attribute tjListOfInterfaces allows to </w:t>
      </w:r>
    </w:p>
    <w:p w14:paraId="51B6F367" w14:textId="77777777" w:rsidR="008A7F8F" w:rsidRDefault="008A7F8F" w:rsidP="008A7F8F">
      <w:pPr>
        <w:pStyle w:val="PL"/>
      </w:pPr>
      <w:r>
        <w:t xml:space="preserve">        specify the interfaces to be recorded.</w:t>
      </w:r>
    </w:p>
    <w:p w14:paraId="72A4865D" w14:textId="77777777" w:rsidR="008A7F8F" w:rsidRDefault="008A7F8F" w:rsidP="008A7F8F">
      <w:pPr>
        <w:pStyle w:val="PL"/>
      </w:pPr>
    </w:p>
    <w:p w14:paraId="2CC396B9" w14:textId="77777777" w:rsidR="008A7F8F" w:rsidRDefault="008A7F8F" w:rsidP="008A7F8F">
      <w:pPr>
        <w:pStyle w:val="PL"/>
      </w:pPr>
      <w:r>
        <w:t xml:space="preserve">        - In case of IMMEDIATE_MDT_ONLY additionally the following attributes </w:t>
      </w:r>
    </w:p>
    <w:p w14:paraId="6679F146" w14:textId="77777777" w:rsidR="008A7F8F" w:rsidRDefault="008A7F8F" w:rsidP="008A7F8F">
      <w:pPr>
        <w:pStyle w:val="PL"/>
      </w:pPr>
      <w:r>
        <w:t xml:space="preserve">        shall be available:</w:t>
      </w:r>
    </w:p>
    <w:p w14:paraId="6F2A01DD" w14:textId="77777777" w:rsidR="008A7F8F" w:rsidRDefault="008A7F8F" w:rsidP="008A7F8F">
      <w:pPr>
        <w:pStyle w:val="PL"/>
      </w:pPr>
      <w:r>
        <w:t xml:space="preserve">          - tjTraceTarget</w:t>
      </w:r>
    </w:p>
    <w:p w14:paraId="399669A8" w14:textId="77777777" w:rsidR="008A7F8F" w:rsidRDefault="008A7F8F" w:rsidP="008A7F8F">
      <w:pPr>
        <w:pStyle w:val="PL"/>
      </w:pPr>
      <w:r>
        <w:t xml:space="preserve">          - tjMDTAnonymizationOfData, </w:t>
      </w:r>
    </w:p>
    <w:p w14:paraId="5A601AEF" w14:textId="77777777" w:rsidR="008A7F8F" w:rsidRDefault="008A7F8F" w:rsidP="008A7F8F">
      <w:pPr>
        <w:pStyle w:val="PL"/>
      </w:pPr>
      <w:r>
        <w:t xml:space="preserve">          - tjMDTListOfMeasurements, </w:t>
      </w:r>
    </w:p>
    <w:p w14:paraId="33F638EA" w14:textId="77777777" w:rsidR="008A7F8F" w:rsidRDefault="008A7F8F" w:rsidP="008A7F8F">
      <w:pPr>
        <w:pStyle w:val="PL"/>
      </w:pPr>
      <w:r>
        <w:t xml:space="preserve">          - tjMDTCollectionPeriodRrmUmts (conditional for M3, M4 and M5 in UMTS),</w:t>
      </w:r>
    </w:p>
    <w:p w14:paraId="07F226AD" w14:textId="77777777" w:rsidR="008A7F8F" w:rsidRDefault="008A7F8F" w:rsidP="008A7F8F">
      <w:pPr>
        <w:pStyle w:val="PL"/>
      </w:pPr>
      <w:r>
        <w:t xml:space="preserve">          - tjMDTMeasurementPeriodUMTS (conditional for M6 and M7 in UMTS),</w:t>
      </w:r>
    </w:p>
    <w:p w14:paraId="6FC28121" w14:textId="77777777" w:rsidR="008A7F8F" w:rsidRDefault="008A7F8F" w:rsidP="008A7F8F">
      <w:pPr>
        <w:pStyle w:val="PL"/>
      </w:pPr>
      <w:r>
        <w:t xml:space="preserve">          - tjMDTCollectionPeriodRrmLte (conditional for M2 and M3 in LTE), </w:t>
      </w:r>
    </w:p>
    <w:p w14:paraId="13E0B75E" w14:textId="77777777" w:rsidR="008A7F8F" w:rsidRDefault="008A7F8F" w:rsidP="008A7F8F">
      <w:pPr>
        <w:pStyle w:val="PL"/>
      </w:pPr>
      <w:r>
        <w:t xml:space="preserve">          - tjMDTMeasurementPeriodLTE (conditional for M4 and M5 in LTE),</w:t>
      </w:r>
    </w:p>
    <w:p w14:paraId="2EE745AD" w14:textId="77777777" w:rsidR="008A7F8F" w:rsidRDefault="008A7F8F" w:rsidP="008A7F8F">
      <w:pPr>
        <w:pStyle w:val="PL"/>
      </w:pPr>
      <w:r>
        <w:t xml:space="preserve">          - tjMDTCollectionPeriodM6Lte (conditional for M6 in LTE), </w:t>
      </w:r>
    </w:p>
    <w:p w14:paraId="7968BDFC" w14:textId="77777777" w:rsidR="008A7F8F" w:rsidRDefault="008A7F8F" w:rsidP="008A7F8F">
      <w:pPr>
        <w:pStyle w:val="PL"/>
      </w:pPr>
      <w:r>
        <w:t xml:space="preserve">          - tjMDTCollectionPeriodM7Lte (conditional for M7 in LTE),</w:t>
      </w:r>
    </w:p>
    <w:p w14:paraId="424D58F8" w14:textId="77777777" w:rsidR="008A7F8F" w:rsidRDefault="008A7F8F" w:rsidP="008A7F8F">
      <w:pPr>
        <w:pStyle w:val="PL"/>
      </w:pPr>
      <w:r>
        <w:t xml:space="preserve">          - tjMDTCollectionPeriodRrmNR (conditional for M4 and M5 in NR), </w:t>
      </w:r>
    </w:p>
    <w:p w14:paraId="2C5AF5A4" w14:textId="77777777" w:rsidR="008A7F8F" w:rsidRDefault="008A7F8F" w:rsidP="008A7F8F">
      <w:pPr>
        <w:pStyle w:val="PL"/>
      </w:pPr>
      <w:r>
        <w:t xml:space="preserve">          - tjMDTCollectionPeriodM6NR (conditional for M6 in NR), </w:t>
      </w:r>
    </w:p>
    <w:p w14:paraId="388E5C5C" w14:textId="77777777" w:rsidR="008A7F8F" w:rsidRDefault="008A7F8F" w:rsidP="008A7F8F">
      <w:pPr>
        <w:pStyle w:val="PL"/>
      </w:pPr>
      <w:r>
        <w:t xml:space="preserve">          - tjMDTCollectionPeriodM7NR (conditional for M7 in NR), </w:t>
      </w:r>
    </w:p>
    <w:p w14:paraId="487A0FB6" w14:textId="77777777" w:rsidR="008A7F8F" w:rsidRDefault="008A7F8F" w:rsidP="008A7F8F">
      <w:pPr>
        <w:pStyle w:val="PL"/>
      </w:pPr>
      <w:r>
        <w:t xml:space="preserve">          - tjMDTReportInterval (conditional for M1 in LTE or NR and M1/M2 in </w:t>
      </w:r>
    </w:p>
    <w:p w14:paraId="0DB98E3D" w14:textId="77777777" w:rsidR="008A7F8F" w:rsidRDefault="008A7F8F" w:rsidP="008A7F8F">
      <w:pPr>
        <w:pStyle w:val="PL"/>
      </w:pPr>
      <w:r>
        <w:t xml:space="preserve">            UMTS), </w:t>
      </w:r>
    </w:p>
    <w:p w14:paraId="22927AD3" w14:textId="77777777" w:rsidR="008A7F8F" w:rsidRDefault="008A7F8F" w:rsidP="008A7F8F">
      <w:pPr>
        <w:pStyle w:val="PL"/>
      </w:pPr>
      <w:r>
        <w:t xml:space="preserve">          - tjMDTReportAmount (conditional for M1 in LTE or NR and M1/M2 in </w:t>
      </w:r>
    </w:p>
    <w:p w14:paraId="687EC120" w14:textId="77777777" w:rsidR="008A7F8F" w:rsidRDefault="008A7F8F" w:rsidP="008A7F8F">
      <w:pPr>
        <w:pStyle w:val="PL"/>
      </w:pPr>
      <w:r>
        <w:t xml:space="preserve">            UMTS), </w:t>
      </w:r>
    </w:p>
    <w:p w14:paraId="61C3C59C" w14:textId="77777777" w:rsidR="008A7F8F" w:rsidRDefault="008A7F8F" w:rsidP="008A7F8F">
      <w:pPr>
        <w:pStyle w:val="PL"/>
      </w:pPr>
      <w:r>
        <w:t xml:space="preserve">          - tjMDTReportingTrigger (conditional for M1 in LTE or NR and M1/M2 in </w:t>
      </w:r>
    </w:p>
    <w:p w14:paraId="2E80DB79" w14:textId="77777777" w:rsidR="008A7F8F" w:rsidRDefault="008A7F8F" w:rsidP="008A7F8F">
      <w:pPr>
        <w:pStyle w:val="PL"/>
      </w:pPr>
      <w:r>
        <w:t xml:space="preserve">            UMTS), </w:t>
      </w:r>
    </w:p>
    <w:p w14:paraId="207076B8" w14:textId="77777777" w:rsidR="008A7F8F" w:rsidRDefault="008A7F8F" w:rsidP="008A7F8F">
      <w:pPr>
        <w:pStyle w:val="PL"/>
      </w:pPr>
      <w:r>
        <w:t xml:space="preserve">          - tjMDTEventThreshold (conditional for A2 event reporting or A2 event </w:t>
      </w:r>
    </w:p>
    <w:p w14:paraId="15872872" w14:textId="77777777" w:rsidR="008A7F8F" w:rsidRDefault="008A7F8F" w:rsidP="008A7F8F">
      <w:pPr>
        <w:pStyle w:val="PL"/>
      </w:pPr>
      <w:r>
        <w:t xml:space="preserve">            triggered periodic reporting), </w:t>
      </w:r>
    </w:p>
    <w:p w14:paraId="7D274858" w14:textId="77777777" w:rsidR="008A7F8F" w:rsidRDefault="008A7F8F" w:rsidP="008A7F8F">
      <w:pPr>
        <w:pStyle w:val="PL"/>
      </w:pPr>
      <w:r>
        <w:t xml:space="preserve">          - tjMDTMeasurementQuantity (conditional for 1F event reporting). </w:t>
      </w:r>
    </w:p>
    <w:p w14:paraId="670F5B3E" w14:textId="77777777" w:rsidR="008A7F8F" w:rsidRDefault="008A7F8F" w:rsidP="008A7F8F">
      <w:pPr>
        <w:pStyle w:val="PL"/>
      </w:pPr>
    </w:p>
    <w:p w14:paraId="532C3C5A" w14:textId="77777777" w:rsidR="008A7F8F" w:rsidRDefault="008A7F8F" w:rsidP="008A7F8F">
      <w:pPr>
        <w:pStyle w:val="PL"/>
      </w:pPr>
      <w:r>
        <w:t xml:space="preserve">        For this case the optional attribute tjMDTAreaScope allows to specify </w:t>
      </w:r>
    </w:p>
    <w:p w14:paraId="631438F0" w14:textId="77777777" w:rsidR="008A7F8F" w:rsidRDefault="008A7F8F" w:rsidP="008A7F8F">
      <w:pPr>
        <w:pStyle w:val="PL"/>
      </w:pPr>
      <w:r>
        <w:t xml:space="preserve">        the area in terms of cells or Tracking Area/Routing Area/Location area </w:t>
      </w:r>
    </w:p>
    <w:p w14:paraId="19D92CC7" w14:textId="77777777" w:rsidR="008A7F8F" w:rsidRDefault="008A7F8F" w:rsidP="008A7F8F">
      <w:pPr>
        <w:pStyle w:val="PL"/>
      </w:pPr>
      <w:r>
        <w:t xml:space="preserve">        where the MDT data collection shall take place and the optional </w:t>
      </w:r>
    </w:p>
    <w:p w14:paraId="3B977CC0" w14:textId="77777777" w:rsidR="008A7F8F" w:rsidRDefault="008A7F8F" w:rsidP="008A7F8F">
      <w:pPr>
        <w:pStyle w:val="PL"/>
      </w:pPr>
      <w:r>
        <w:t xml:space="preserve">        attributes tjMDTPositioningMethod, tjMDTSensorInformation allow to </w:t>
      </w:r>
    </w:p>
    <w:p w14:paraId="3D999CE7" w14:textId="77777777" w:rsidR="008A7F8F" w:rsidRDefault="008A7F8F" w:rsidP="008A7F8F">
      <w:pPr>
        <w:pStyle w:val="PL"/>
      </w:pPr>
      <w:r>
        <w:t xml:space="preserve">        specify the positioning methods to use or the sensor information to </w:t>
      </w:r>
    </w:p>
    <w:p w14:paraId="49252AE0" w14:textId="77777777" w:rsidR="008A7F8F" w:rsidRDefault="008A7F8F" w:rsidP="008A7F8F">
      <w:pPr>
        <w:pStyle w:val="PL"/>
      </w:pPr>
      <w:r>
        <w:t xml:space="preserve">        include.</w:t>
      </w:r>
    </w:p>
    <w:p w14:paraId="31EAAEDD" w14:textId="77777777" w:rsidR="008A7F8F" w:rsidRDefault="008A7F8F" w:rsidP="008A7F8F">
      <w:pPr>
        <w:pStyle w:val="PL"/>
      </w:pPr>
    </w:p>
    <w:p w14:paraId="134325CF" w14:textId="77777777" w:rsidR="008A7F8F" w:rsidRDefault="008A7F8F" w:rsidP="008A7F8F">
      <w:pPr>
        <w:pStyle w:val="PL"/>
      </w:pPr>
      <w:r>
        <w:t xml:space="preserve">        - In case of IMMEDIATE_MDT_AND_TRACE both additional attributes of </w:t>
      </w:r>
    </w:p>
    <w:p w14:paraId="120E41A8" w14:textId="77777777" w:rsidR="008A7F8F" w:rsidRDefault="008A7F8F" w:rsidP="008A7F8F">
      <w:pPr>
        <w:pStyle w:val="PL"/>
      </w:pPr>
      <w:r>
        <w:t xml:space="preserve">        TRACE_ONLY and IMMEDIATE_MDT_ONLY shall apply.</w:t>
      </w:r>
    </w:p>
    <w:p w14:paraId="47F97A23" w14:textId="77777777" w:rsidR="008A7F8F" w:rsidRDefault="008A7F8F" w:rsidP="008A7F8F">
      <w:pPr>
        <w:pStyle w:val="PL"/>
      </w:pPr>
    </w:p>
    <w:p w14:paraId="48CF5BB8" w14:textId="77777777" w:rsidR="008A7F8F" w:rsidRDefault="008A7F8F" w:rsidP="008A7F8F">
      <w:pPr>
        <w:pStyle w:val="PL"/>
      </w:pPr>
      <w:r>
        <w:t xml:space="preserve">        - In case of LOGGED_MDT_ONLY additionally the following attributes </w:t>
      </w:r>
    </w:p>
    <w:p w14:paraId="55FE74DD" w14:textId="77777777" w:rsidR="008A7F8F" w:rsidRDefault="008A7F8F" w:rsidP="008A7F8F">
      <w:pPr>
        <w:pStyle w:val="PL"/>
      </w:pPr>
      <w:r>
        <w:t xml:space="preserve">        shall be available: tjTraceTarget, tjMDTAnonymizationOfData, </w:t>
      </w:r>
    </w:p>
    <w:p w14:paraId="1DD62604" w14:textId="77777777" w:rsidR="008A7F8F" w:rsidRDefault="008A7F8F" w:rsidP="008A7F8F">
      <w:pPr>
        <w:pStyle w:val="PL"/>
      </w:pPr>
      <w:r>
        <w:t xml:space="preserve">        tjMDTTraceCollectionEntityID, tjMDTLoggingInterval, </w:t>
      </w:r>
    </w:p>
    <w:p w14:paraId="3B7D383A" w14:textId="77777777" w:rsidR="008A7F8F" w:rsidRDefault="008A7F8F" w:rsidP="008A7F8F">
      <w:pPr>
        <w:pStyle w:val="PL"/>
      </w:pPr>
      <w:r>
        <w:t xml:space="preserve">        tjMDTLoggingDuration, tjMDTReportType, </w:t>
      </w:r>
    </w:p>
    <w:p w14:paraId="4DE2DB91" w14:textId="77777777" w:rsidR="008A7F8F" w:rsidRDefault="008A7F8F" w:rsidP="008A7F8F">
      <w:pPr>
        <w:pStyle w:val="PL"/>
      </w:pPr>
      <w:r>
        <w:t xml:space="preserve">        tjMDTEventListForTriggeredMeasurements.</w:t>
      </w:r>
    </w:p>
    <w:p w14:paraId="130E22FE" w14:textId="77777777" w:rsidR="008A7F8F" w:rsidRDefault="008A7F8F" w:rsidP="008A7F8F">
      <w:pPr>
        <w:pStyle w:val="PL"/>
      </w:pPr>
    </w:p>
    <w:p w14:paraId="20613188" w14:textId="77777777" w:rsidR="008A7F8F" w:rsidRDefault="008A7F8F" w:rsidP="008A7F8F">
      <w:pPr>
        <w:pStyle w:val="PL"/>
      </w:pPr>
      <w:r>
        <w:t xml:space="preserve">        For this case the optional attribute tjMDTAreaScope allows to specify </w:t>
      </w:r>
    </w:p>
    <w:p w14:paraId="4BB5FE48" w14:textId="77777777" w:rsidR="008A7F8F" w:rsidRDefault="008A7F8F" w:rsidP="008A7F8F">
      <w:pPr>
        <w:pStyle w:val="PL"/>
      </w:pPr>
      <w:r>
        <w:t xml:space="preserve">        the area in terms of cells or Tracking Area/Routing Area/Location area </w:t>
      </w:r>
    </w:p>
    <w:p w14:paraId="1FE8DBC3" w14:textId="77777777" w:rsidR="008A7F8F" w:rsidRDefault="008A7F8F" w:rsidP="008A7F8F">
      <w:pPr>
        <w:pStyle w:val="PL"/>
      </w:pPr>
      <w:r>
        <w:t xml:space="preserve">        where the MDT data collection shall take place, the optional attribute </w:t>
      </w:r>
    </w:p>
    <w:p w14:paraId="434385E1" w14:textId="77777777" w:rsidR="008A7F8F" w:rsidRDefault="008A7F8F" w:rsidP="008A7F8F">
      <w:pPr>
        <w:pStyle w:val="PL"/>
      </w:pPr>
      <w:r>
        <w:t xml:space="preserve">        tjMDTPLMNList allows to specify the PLMNs where measurement collection, </w:t>
      </w:r>
    </w:p>
    <w:p w14:paraId="1073F1DE" w14:textId="77777777" w:rsidR="008A7F8F" w:rsidRDefault="008A7F8F" w:rsidP="008A7F8F">
      <w:pPr>
        <w:pStyle w:val="PL"/>
      </w:pPr>
      <w:r>
        <w:t xml:space="preserve">        status indication and log reporting is allowed, the optional attribute </w:t>
      </w:r>
    </w:p>
    <w:p w14:paraId="4B127F0E" w14:textId="77777777" w:rsidR="008A7F8F" w:rsidRDefault="008A7F8F" w:rsidP="008A7F8F">
      <w:pPr>
        <w:pStyle w:val="PL"/>
      </w:pPr>
      <w:r>
        <w:t xml:space="preserve">        tjMDTAreaConfigurationForNeighCell allows to specify the area for </w:t>
      </w:r>
    </w:p>
    <w:p w14:paraId="1FA118C6" w14:textId="77777777" w:rsidR="008A7F8F" w:rsidRDefault="008A7F8F" w:rsidP="008A7F8F">
      <w:pPr>
        <w:pStyle w:val="PL"/>
      </w:pPr>
      <w:r>
        <w:t xml:space="preserve">        which UE is requested to perform measurements logging for neighbour </w:t>
      </w:r>
    </w:p>
    <w:p w14:paraId="024031DC" w14:textId="77777777" w:rsidR="008A7F8F" w:rsidRDefault="008A7F8F" w:rsidP="008A7F8F">
      <w:pPr>
        <w:pStyle w:val="PL"/>
      </w:pPr>
      <w:r>
        <w:t xml:space="preserve">        cells which have list of frequencies and the optional attribute </w:t>
      </w:r>
    </w:p>
    <w:p w14:paraId="73C574CC" w14:textId="77777777" w:rsidR="008A7F8F" w:rsidRDefault="008A7F8F" w:rsidP="008A7F8F">
      <w:pPr>
        <w:pStyle w:val="PL"/>
      </w:pPr>
      <w:r>
        <w:t xml:space="preserve">        tjMDTSensorInformation allows to specify the sensor information to </w:t>
      </w:r>
    </w:p>
    <w:p w14:paraId="791EB8EF" w14:textId="77777777" w:rsidR="008A7F8F" w:rsidRDefault="008A7F8F" w:rsidP="008A7F8F">
      <w:pPr>
        <w:pStyle w:val="PL"/>
      </w:pPr>
      <w:r>
        <w:t xml:space="preserve">        include.</w:t>
      </w:r>
    </w:p>
    <w:p w14:paraId="2AA99F4A" w14:textId="77777777" w:rsidR="008A7F8F" w:rsidRDefault="008A7F8F" w:rsidP="008A7F8F">
      <w:pPr>
        <w:pStyle w:val="PL"/>
      </w:pPr>
    </w:p>
    <w:p w14:paraId="4850941A" w14:textId="77777777" w:rsidR="008A7F8F" w:rsidRDefault="008A7F8F" w:rsidP="008A7F8F">
      <w:pPr>
        <w:pStyle w:val="PL"/>
      </w:pPr>
      <w:r>
        <w:t xml:space="preserve">        - In case of RLF_REPORT_ONLY and RCEF_REPORT_ONLY additionally the </w:t>
      </w:r>
    </w:p>
    <w:p w14:paraId="564E8874" w14:textId="77777777" w:rsidR="008A7F8F" w:rsidRDefault="008A7F8F" w:rsidP="008A7F8F">
      <w:pPr>
        <w:pStyle w:val="PL"/>
      </w:pPr>
      <w:r>
        <w:t xml:space="preserve">        attribute tjTraceTarget shall be available, the optional attribute </w:t>
      </w:r>
    </w:p>
    <w:p w14:paraId="1DD5B045" w14:textId="77777777" w:rsidR="008A7F8F" w:rsidRDefault="008A7F8F" w:rsidP="008A7F8F">
      <w:pPr>
        <w:pStyle w:val="PL"/>
      </w:pPr>
      <w:r>
        <w:t xml:space="preserve">        tjMDTAreaScope allows to specify the eNB or list of eNBs or gNB or </w:t>
      </w:r>
    </w:p>
    <w:p w14:paraId="29D810A6" w14:textId="77777777" w:rsidR="008A7F8F" w:rsidRDefault="008A7F8F" w:rsidP="008A7F8F">
      <w:pPr>
        <w:pStyle w:val="PL"/>
      </w:pPr>
      <w:r>
        <w:t xml:space="preserve">        list of gNBs where the reports should be collected.</w:t>
      </w:r>
    </w:p>
    <w:p w14:paraId="61037204" w14:textId="77777777" w:rsidR="008A7F8F" w:rsidRDefault="008A7F8F" w:rsidP="008A7F8F">
      <w:pPr>
        <w:pStyle w:val="PL"/>
      </w:pPr>
    </w:p>
    <w:p w14:paraId="5C39E8C1" w14:textId="77777777" w:rsidR="008A7F8F" w:rsidRDefault="008A7F8F" w:rsidP="008A7F8F">
      <w:pPr>
        <w:pStyle w:val="PL"/>
      </w:pPr>
      <w:r>
        <w:t xml:space="preserve">        - In case of LOGGED_MBSFN_MDT additionally the following attributes </w:t>
      </w:r>
    </w:p>
    <w:p w14:paraId="34A32422" w14:textId="77777777" w:rsidR="008A7F8F" w:rsidRDefault="008A7F8F" w:rsidP="008A7F8F">
      <w:pPr>
        <w:pStyle w:val="PL"/>
      </w:pPr>
      <w:r>
        <w:t xml:space="preserve">        shall be available: tjMDTAnonymizationOfData, tjMDTLoggingInterval, </w:t>
      </w:r>
    </w:p>
    <w:p w14:paraId="71ADF508" w14:textId="77777777" w:rsidR="008A7F8F" w:rsidRDefault="008A7F8F" w:rsidP="008A7F8F">
      <w:pPr>
        <w:pStyle w:val="PL"/>
      </w:pPr>
      <w:r>
        <w:t xml:space="preserve">        tjMDTLoggingDuration, tjMDTMBSFNAreaList.</w:t>
      </w:r>
    </w:p>
    <w:p w14:paraId="399E1517" w14:textId="77777777" w:rsidR="008A7F8F" w:rsidRDefault="008A7F8F" w:rsidP="008A7F8F">
      <w:pPr>
        <w:pStyle w:val="PL"/>
      </w:pPr>
      <w:r>
        <w:t xml:space="preserve">        </w:t>
      </w:r>
    </w:p>
    <w:p w14:paraId="009BDD77" w14:textId="77777777" w:rsidR="008A7F8F" w:rsidRDefault="008A7F8F" w:rsidP="008A7F8F">
      <w:pPr>
        <w:pStyle w:val="PL"/>
      </w:pPr>
      <w:r>
        <w:t xml:space="preserve">        Creation and deletion of TraceJob instances by MnS consumers is optional;</w:t>
      </w:r>
    </w:p>
    <w:p w14:paraId="768BC3FE" w14:textId="77777777" w:rsidR="008A7F8F" w:rsidRDefault="008A7F8F" w:rsidP="008A7F8F">
      <w:pPr>
        <w:pStyle w:val="PL"/>
      </w:pPr>
      <w:r>
        <w:t xml:space="preserve">        when not supported, the TraceJob instances may be created and deleted by</w:t>
      </w:r>
    </w:p>
    <w:p w14:paraId="6AEAD617" w14:textId="77777777" w:rsidR="008A7F8F" w:rsidRDefault="008A7F8F" w:rsidP="008A7F8F">
      <w:pPr>
        <w:pStyle w:val="PL"/>
      </w:pPr>
      <w:r>
        <w:t xml:space="preserve">        the system or be pre-installed.";</w:t>
      </w:r>
    </w:p>
    <w:p w14:paraId="4E242E9C" w14:textId="77777777" w:rsidR="008A7F8F" w:rsidRDefault="008A7F8F" w:rsidP="008A7F8F">
      <w:pPr>
        <w:pStyle w:val="PL"/>
      </w:pPr>
    </w:p>
    <w:p w14:paraId="5D1CF30F" w14:textId="77777777" w:rsidR="008A7F8F" w:rsidRDefault="008A7F8F" w:rsidP="008A7F8F">
      <w:pPr>
        <w:pStyle w:val="PL"/>
      </w:pPr>
      <w:r>
        <w:t xml:space="preserve">      key id;</w:t>
      </w:r>
    </w:p>
    <w:p w14:paraId="3AA55EDE" w14:textId="77777777" w:rsidR="008A7F8F" w:rsidRDefault="008A7F8F" w:rsidP="008A7F8F">
      <w:pPr>
        <w:pStyle w:val="PL"/>
      </w:pPr>
      <w:r>
        <w:t xml:space="preserve">      uses top3gpp:Top_Grp ;</w:t>
      </w:r>
    </w:p>
    <w:p w14:paraId="75352B02" w14:textId="77777777" w:rsidR="008A7F8F" w:rsidRDefault="008A7F8F" w:rsidP="008A7F8F">
      <w:pPr>
        <w:pStyle w:val="PL"/>
      </w:pPr>
      <w:r>
        <w:t xml:space="preserve">      container attributes {</w:t>
      </w:r>
    </w:p>
    <w:p w14:paraId="13BFED0E" w14:textId="77777777" w:rsidR="008A7F8F" w:rsidRDefault="008A7F8F" w:rsidP="008A7F8F">
      <w:pPr>
        <w:pStyle w:val="PL"/>
      </w:pPr>
      <w:r>
        <w:t xml:space="preserve">        uses TraceJobGrp ;</w:t>
      </w:r>
    </w:p>
    <w:p w14:paraId="44F5F958" w14:textId="77777777" w:rsidR="008A7F8F" w:rsidRDefault="008A7F8F" w:rsidP="008A7F8F">
      <w:pPr>
        <w:pStyle w:val="PL"/>
      </w:pPr>
      <w:r>
        <w:t xml:space="preserve">      }</w:t>
      </w:r>
    </w:p>
    <w:p w14:paraId="2B6B74D8" w14:textId="77777777" w:rsidR="008A7F8F" w:rsidRDefault="008A7F8F" w:rsidP="008A7F8F">
      <w:pPr>
        <w:pStyle w:val="PL"/>
      </w:pPr>
      <w:r>
        <w:t xml:space="preserve">    }</w:t>
      </w:r>
    </w:p>
    <w:p w14:paraId="546E4E12" w14:textId="77777777" w:rsidR="008A7F8F" w:rsidRDefault="008A7F8F" w:rsidP="008A7F8F">
      <w:pPr>
        <w:pStyle w:val="PL"/>
      </w:pPr>
      <w:r>
        <w:lastRenderedPageBreak/>
        <w:t xml:space="preserve">  }</w:t>
      </w:r>
    </w:p>
    <w:p w14:paraId="26B5ECF2" w14:textId="77777777" w:rsidR="008A7F8F" w:rsidRDefault="008A7F8F" w:rsidP="008A7F8F">
      <w:pPr>
        <w:pStyle w:val="PL"/>
        <w:rPr>
          <w:ins w:id="92" w:author="scottma"/>
        </w:rPr>
      </w:pPr>
      <w:ins w:id="93" w:author="scottma">
        <w:r>
          <w:t>}</w:t>
        </w:r>
      </w:ins>
    </w:p>
    <w:p w14:paraId="2C4FC2AD" w14:textId="77777777" w:rsidR="008A7F8F" w:rsidRDefault="008A7F8F" w:rsidP="008A7F8F">
      <w:pPr>
        <w:pStyle w:val="PL"/>
        <w:rPr>
          <w:del w:id="94" w:author="scottma"/>
        </w:rPr>
      </w:pPr>
      <w:del w:id="95" w:author="scottma">
        <w:r>
          <w:delText>}</w:delText>
        </w:r>
      </w:del>
    </w:p>
    <w:p w14:paraId="0AEC3A9F" w14:textId="77777777" w:rsidR="008A7F8F" w:rsidRPr="002A399E" w:rsidRDefault="008A7F8F" w:rsidP="008A7F8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72B4E01" w14:textId="77777777" w:rsidR="008A7F8F" w:rsidRDefault="008A7F8F" w:rsidP="00CA481D">
      <w:pPr>
        <w:rPr>
          <w:noProof/>
        </w:rPr>
      </w:pPr>
    </w:p>
    <w:sectPr w:rsidR="008A7F8F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575A9" w14:textId="77777777" w:rsidR="00C300FB" w:rsidRDefault="00C300FB">
      <w:r>
        <w:separator/>
      </w:r>
    </w:p>
  </w:endnote>
  <w:endnote w:type="continuationSeparator" w:id="0">
    <w:p w14:paraId="6F83B279" w14:textId="77777777" w:rsidR="00C300FB" w:rsidRDefault="00C30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ABDE9" w14:textId="77777777" w:rsidR="00C300FB" w:rsidRDefault="00C300FB">
      <w:r>
        <w:separator/>
      </w:r>
    </w:p>
  </w:footnote>
  <w:footnote w:type="continuationSeparator" w:id="0">
    <w:p w14:paraId="0833ACDE" w14:textId="77777777" w:rsidR="00C300FB" w:rsidRDefault="00C30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C8F6C" w14:textId="77777777" w:rsidR="00CA481D" w:rsidRDefault="00CA48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28BCB148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6B03BA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47602EF9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6B03BA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0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3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7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8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83519611">
    <w:abstractNumId w:val="9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36789901">
    <w:abstractNumId w:val="9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946303844">
    <w:abstractNumId w:val="12"/>
  </w:num>
  <w:num w:numId="4" w16cid:durableId="1873611421">
    <w:abstractNumId w:val="14"/>
  </w:num>
  <w:num w:numId="5" w16cid:durableId="1537893093">
    <w:abstractNumId w:val="25"/>
  </w:num>
  <w:num w:numId="6" w16cid:durableId="1177312255">
    <w:abstractNumId w:val="35"/>
  </w:num>
  <w:num w:numId="7" w16cid:durableId="163714972">
    <w:abstractNumId w:val="40"/>
  </w:num>
  <w:num w:numId="8" w16cid:durableId="1667127778">
    <w:abstractNumId w:val="37"/>
  </w:num>
  <w:num w:numId="9" w16cid:durableId="180901216">
    <w:abstractNumId w:val="24"/>
  </w:num>
  <w:num w:numId="10" w16cid:durableId="98111796">
    <w:abstractNumId w:val="36"/>
  </w:num>
  <w:num w:numId="11" w16cid:durableId="1020087882">
    <w:abstractNumId w:val="11"/>
  </w:num>
  <w:num w:numId="12" w16cid:durableId="932977714">
    <w:abstractNumId w:val="19"/>
  </w:num>
  <w:num w:numId="13" w16cid:durableId="1421219765">
    <w:abstractNumId w:val="39"/>
  </w:num>
  <w:num w:numId="14" w16cid:durableId="568926225">
    <w:abstractNumId w:val="15"/>
  </w:num>
  <w:num w:numId="15" w16cid:durableId="1955551904">
    <w:abstractNumId w:val="21"/>
  </w:num>
  <w:num w:numId="16" w16cid:durableId="1763261440">
    <w:abstractNumId w:val="29"/>
  </w:num>
  <w:num w:numId="17" w16cid:durableId="437988183">
    <w:abstractNumId w:val="34"/>
  </w:num>
  <w:num w:numId="18" w16cid:durableId="1632244779">
    <w:abstractNumId w:val="20"/>
  </w:num>
  <w:num w:numId="19" w16cid:durableId="2020815454">
    <w:abstractNumId w:val="27"/>
  </w:num>
  <w:num w:numId="20" w16cid:durableId="35082780">
    <w:abstractNumId w:val="31"/>
  </w:num>
  <w:num w:numId="21" w16cid:durableId="1111587810">
    <w:abstractNumId w:val="18"/>
  </w:num>
  <w:num w:numId="22" w16cid:durableId="1338923030">
    <w:abstractNumId w:val="28"/>
  </w:num>
  <w:num w:numId="23" w16cid:durableId="2055538009">
    <w:abstractNumId w:val="16"/>
  </w:num>
  <w:num w:numId="24" w16cid:durableId="1241138895">
    <w:abstractNumId w:val="22"/>
  </w:num>
  <w:num w:numId="25" w16cid:durableId="799690969">
    <w:abstractNumId w:val="26"/>
  </w:num>
  <w:num w:numId="26" w16cid:durableId="1512798541">
    <w:abstractNumId w:val="23"/>
  </w:num>
  <w:num w:numId="27" w16cid:durableId="1289774250">
    <w:abstractNumId w:val="13"/>
  </w:num>
  <w:num w:numId="28" w16cid:durableId="470441274">
    <w:abstractNumId w:val="38"/>
  </w:num>
  <w:num w:numId="29" w16cid:durableId="1187714986">
    <w:abstractNumId w:val="17"/>
  </w:num>
  <w:num w:numId="30" w16cid:durableId="476605211">
    <w:abstractNumId w:val="10"/>
  </w:num>
  <w:num w:numId="31" w16cid:durableId="682053755">
    <w:abstractNumId w:val="33"/>
  </w:num>
  <w:num w:numId="32" w16cid:durableId="948927198">
    <w:abstractNumId w:val="30"/>
  </w:num>
  <w:num w:numId="33" w16cid:durableId="1956712911">
    <w:abstractNumId w:val="32"/>
  </w:num>
  <w:num w:numId="34" w16cid:durableId="1953970999">
    <w:abstractNumId w:val="2"/>
  </w:num>
  <w:num w:numId="35" w16cid:durableId="1912546775">
    <w:abstractNumId w:val="1"/>
  </w:num>
  <w:num w:numId="36" w16cid:durableId="1815219240">
    <w:abstractNumId w:val="0"/>
  </w:num>
  <w:num w:numId="37" w16cid:durableId="761802578">
    <w:abstractNumId w:val="8"/>
  </w:num>
  <w:num w:numId="38" w16cid:durableId="702902830">
    <w:abstractNumId w:val="6"/>
  </w:num>
  <w:num w:numId="39" w16cid:durableId="416482804">
    <w:abstractNumId w:val="5"/>
  </w:num>
  <w:num w:numId="40" w16cid:durableId="369503195">
    <w:abstractNumId w:val="4"/>
  </w:num>
  <w:num w:numId="41" w16cid:durableId="452485965">
    <w:abstractNumId w:val="7"/>
  </w:num>
  <w:num w:numId="42" w16cid:durableId="1523974341">
    <w:abstractNumId w:val="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533E"/>
    <w:rsid w:val="00011D43"/>
    <w:rsid w:val="000142DB"/>
    <w:rsid w:val="0003457A"/>
    <w:rsid w:val="0003663B"/>
    <w:rsid w:val="00041180"/>
    <w:rsid w:val="000414FD"/>
    <w:rsid w:val="00044454"/>
    <w:rsid w:val="00047456"/>
    <w:rsid w:val="00047E5F"/>
    <w:rsid w:val="00051BE0"/>
    <w:rsid w:val="00053BB1"/>
    <w:rsid w:val="00075DE6"/>
    <w:rsid w:val="000819C1"/>
    <w:rsid w:val="00090EDB"/>
    <w:rsid w:val="00094177"/>
    <w:rsid w:val="00096AEE"/>
    <w:rsid w:val="000A3B63"/>
    <w:rsid w:val="000A3FA1"/>
    <w:rsid w:val="000A6A09"/>
    <w:rsid w:val="000A7293"/>
    <w:rsid w:val="000A73A3"/>
    <w:rsid w:val="000B259C"/>
    <w:rsid w:val="000B25DE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0F49C1"/>
    <w:rsid w:val="001018BF"/>
    <w:rsid w:val="00104EF6"/>
    <w:rsid w:val="00105EC9"/>
    <w:rsid w:val="00113BBB"/>
    <w:rsid w:val="0012232F"/>
    <w:rsid w:val="0012319B"/>
    <w:rsid w:val="0012474C"/>
    <w:rsid w:val="00126FC4"/>
    <w:rsid w:val="00135400"/>
    <w:rsid w:val="00135AF7"/>
    <w:rsid w:val="001608A6"/>
    <w:rsid w:val="00160DFB"/>
    <w:rsid w:val="0016277B"/>
    <w:rsid w:val="0016416B"/>
    <w:rsid w:val="0017202A"/>
    <w:rsid w:val="00176DF7"/>
    <w:rsid w:val="0018210B"/>
    <w:rsid w:val="00186A83"/>
    <w:rsid w:val="001872BF"/>
    <w:rsid w:val="00194A5C"/>
    <w:rsid w:val="001A67EB"/>
    <w:rsid w:val="001A6DE9"/>
    <w:rsid w:val="001C2076"/>
    <w:rsid w:val="001D0F73"/>
    <w:rsid w:val="001D791D"/>
    <w:rsid w:val="001E2852"/>
    <w:rsid w:val="001E4244"/>
    <w:rsid w:val="001E7159"/>
    <w:rsid w:val="001E7ADF"/>
    <w:rsid w:val="001F32FE"/>
    <w:rsid w:val="001F7EF1"/>
    <w:rsid w:val="002005EB"/>
    <w:rsid w:val="00202D1B"/>
    <w:rsid w:val="00202D71"/>
    <w:rsid w:val="00211BD6"/>
    <w:rsid w:val="00212C19"/>
    <w:rsid w:val="00220DD6"/>
    <w:rsid w:val="00222A04"/>
    <w:rsid w:val="00222E22"/>
    <w:rsid w:val="0022764B"/>
    <w:rsid w:val="00230AC5"/>
    <w:rsid w:val="002320E3"/>
    <w:rsid w:val="00232E95"/>
    <w:rsid w:val="00233531"/>
    <w:rsid w:val="00246E01"/>
    <w:rsid w:val="00246E3D"/>
    <w:rsid w:val="0025774C"/>
    <w:rsid w:val="002657F5"/>
    <w:rsid w:val="002675FD"/>
    <w:rsid w:val="00272D01"/>
    <w:rsid w:val="002771C7"/>
    <w:rsid w:val="0028251B"/>
    <w:rsid w:val="0028342B"/>
    <w:rsid w:val="00290A9A"/>
    <w:rsid w:val="002A0733"/>
    <w:rsid w:val="002A13F5"/>
    <w:rsid w:val="002C3406"/>
    <w:rsid w:val="002C6C7C"/>
    <w:rsid w:val="002C7DE1"/>
    <w:rsid w:val="002D617A"/>
    <w:rsid w:val="002D712D"/>
    <w:rsid w:val="002E0F76"/>
    <w:rsid w:val="002E1500"/>
    <w:rsid w:val="00302857"/>
    <w:rsid w:val="00303174"/>
    <w:rsid w:val="00303C16"/>
    <w:rsid w:val="00311438"/>
    <w:rsid w:val="003178E3"/>
    <w:rsid w:val="003267B4"/>
    <w:rsid w:val="00331434"/>
    <w:rsid w:val="003326A3"/>
    <w:rsid w:val="00333C2F"/>
    <w:rsid w:val="003358EF"/>
    <w:rsid w:val="00344567"/>
    <w:rsid w:val="00347B06"/>
    <w:rsid w:val="0035057D"/>
    <w:rsid w:val="00353ED8"/>
    <w:rsid w:val="00365993"/>
    <w:rsid w:val="003730C4"/>
    <w:rsid w:val="0038327C"/>
    <w:rsid w:val="00384326"/>
    <w:rsid w:val="0038576C"/>
    <w:rsid w:val="00387ABD"/>
    <w:rsid w:val="00393576"/>
    <w:rsid w:val="003938A1"/>
    <w:rsid w:val="00397497"/>
    <w:rsid w:val="00397F49"/>
    <w:rsid w:val="003A6235"/>
    <w:rsid w:val="003B2726"/>
    <w:rsid w:val="003B33F8"/>
    <w:rsid w:val="003B5797"/>
    <w:rsid w:val="003B6446"/>
    <w:rsid w:val="003C29C1"/>
    <w:rsid w:val="003D39E5"/>
    <w:rsid w:val="003D699A"/>
    <w:rsid w:val="003E220A"/>
    <w:rsid w:val="003E4907"/>
    <w:rsid w:val="003E517B"/>
    <w:rsid w:val="003E721E"/>
    <w:rsid w:val="003F10E1"/>
    <w:rsid w:val="0040024A"/>
    <w:rsid w:val="00402C36"/>
    <w:rsid w:val="00405345"/>
    <w:rsid w:val="00406775"/>
    <w:rsid w:val="00407577"/>
    <w:rsid w:val="004075EE"/>
    <w:rsid w:val="00412695"/>
    <w:rsid w:val="00412A80"/>
    <w:rsid w:val="004173F7"/>
    <w:rsid w:val="00423DDF"/>
    <w:rsid w:val="00427B28"/>
    <w:rsid w:val="004307ED"/>
    <w:rsid w:val="00431153"/>
    <w:rsid w:val="00433E37"/>
    <w:rsid w:val="0043738C"/>
    <w:rsid w:val="004467E3"/>
    <w:rsid w:val="00450619"/>
    <w:rsid w:val="0045184C"/>
    <w:rsid w:val="004519D2"/>
    <w:rsid w:val="00452306"/>
    <w:rsid w:val="004650BE"/>
    <w:rsid w:val="004653EB"/>
    <w:rsid w:val="0047206C"/>
    <w:rsid w:val="00473814"/>
    <w:rsid w:val="004778A9"/>
    <w:rsid w:val="004837C0"/>
    <w:rsid w:val="00487A05"/>
    <w:rsid w:val="0049501B"/>
    <w:rsid w:val="00495F6C"/>
    <w:rsid w:val="004A1DD5"/>
    <w:rsid w:val="004A5270"/>
    <w:rsid w:val="004A54DB"/>
    <w:rsid w:val="004B3D23"/>
    <w:rsid w:val="004B6D7B"/>
    <w:rsid w:val="004C2D1B"/>
    <w:rsid w:val="004D4E12"/>
    <w:rsid w:val="004E2A7D"/>
    <w:rsid w:val="004E43AC"/>
    <w:rsid w:val="004E69FC"/>
    <w:rsid w:val="004E7056"/>
    <w:rsid w:val="004F083E"/>
    <w:rsid w:val="004F0CA6"/>
    <w:rsid w:val="004F6C02"/>
    <w:rsid w:val="00505859"/>
    <w:rsid w:val="0051260A"/>
    <w:rsid w:val="00513290"/>
    <w:rsid w:val="00520202"/>
    <w:rsid w:val="0052198D"/>
    <w:rsid w:val="00524E6A"/>
    <w:rsid w:val="00532CD5"/>
    <w:rsid w:val="00535420"/>
    <w:rsid w:val="005374CF"/>
    <w:rsid w:val="005421B8"/>
    <w:rsid w:val="005550CF"/>
    <w:rsid w:val="005617B7"/>
    <w:rsid w:val="00563D91"/>
    <w:rsid w:val="0057007A"/>
    <w:rsid w:val="0057059B"/>
    <w:rsid w:val="00571ED2"/>
    <w:rsid w:val="00575257"/>
    <w:rsid w:val="00575BF4"/>
    <w:rsid w:val="005770B6"/>
    <w:rsid w:val="00591DC9"/>
    <w:rsid w:val="005A7D75"/>
    <w:rsid w:val="005B2264"/>
    <w:rsid w:val="005C0751"/>
    <w:rsid w:val="005C1F99"/>
    <w:rsid w:val="005C29FE"/>
    <w:rsid w:val="005C4A93"/>
    <w:rsid w:val="005C684F"/>
    <w:rsid w:val="005D0085"/>
    <w:rsid w:val="005E3BE0"/>
    <w:rsid w:val="005E6757"/>
    <w:rsid w:val="005F1D3F"/>
    <w:rsid w:val="005F38D2"/>
    <w:rsid w:val="005F3B5F"/>
    <w:rsid w:val="005F48DE"/>
    <w:rsid w:val="005F6093"/>
    <w:rsid w:val="005F6801"/>
    <w:rsid w:val="005F730E"/>
    <w:rsid w:val="00601777"/>
    <w:rsid w:val="00610900"/>
    <w:rsid w:val="00614A01"/>
    <w:rsid w:val="0061613A"/>
    <w:rsid w:val="0061649B"/>
    <w:rsid w:val="006176B9"/>
    <w:rsid w:val="006201A7"/>
    <w:rsid w:val="00620FAA"/>
    <w:rsid w:val="00621CFC"/>
    <w:rsid w:val="0062229D"/>
    <w:rsid w:val="00624292"/>
    <w:rsid w:val="00625AD1"/>
    <w:rsid w:val="00635638"/>
    <w:rsid w:val="00644E85"/>
    <w:rsid w:val="006506C2"/>
    <w:rsid w:val="00650B04"/>
    <w:rsid w:val="00651EFC"/>
    <w:rsid w:val="0065341F"/>
    <w:rsid w:val="0065594E"/>
    <w:rsid w:val="00663B3D"/>
    <w:rsid w:val="00663DC8"/>
    <w:rsid w:val="006719BB"/>
    <w:rsid w:val="006B03BA"/>
    <w:rsid w:val="006B6AD6"/>
    <w:rsid w:val="006C41AA"/>
    <w:rsid w:val="006C5154"/>
    <w:rsid w:val="006D00CB"/>
    <w:rsid w:val="006D61E8"/>
    <w:rsid w:val="006D6577"/>
    <w:rsid w:val="006D6C63"/>
    <w:rsid w:val="006E07A2"/>
    <w:rsid w:val="006E3D0C"/>
    <w:rsid w:val="006E6941"/>
    <w:rsid w:val="006F2233"/>
    <w:rsid w:val="006F23B1"/>
    <w:rsid w:val="006F7D82"/>
    <w:rsid w:val="00702028"/>
    <w:rsid w:val="00702D2F"/>
    <w:rsid w:val="00707F6F"/>
    <w:rsid w:val="007104CC"/>
    <w:rsid w:val="00712AEB"/>
    <w:rsid w:val="00722BC2"/>
    <w:rsid w:val="00725237"/>
    <w:rsid w:val="007311D0"/>
    <w:rsid w:val="007339BC"/>
    <w:rsid w:val="00735FD2"/>
    <w:rsid w:val="00736275"/>
    <w:rsid w:val="0074107E"/>
    <w:rsid w:val="0074405C"/>
    <w:rsid w:val="00747908"/>
    <w:rsid w:val="00751F3A"/>
    <w:rsid w:val="00755D0C"/>
    <w:rsid w:val="00756B6A"/>
    <w:rsid w:val="00757840"/>
    <w:rsid w:val="007626B5"/>
    <w:rsid w:val="00763549"/>
    <w:rsid w:val="00765532"/>
    <w:rsid w:val="0076731D"/>
    <w:rsid w:val="00771DD9"/>
    <w:rsid w:val="007721BC"/>
    <w:rsid w:val="00776C84"/>
    <w:rsid w:val="007A366C"/>
    <w:rsid w:val="007B01E5"/>
    <w:rsid w:val="007B2C5E"/>
    <w:rsid w:val="007B6156"/>
    <w:rsid w:val="007B7AE6"/>
    <w:rsid w:val="007C2BA8"/>
    <w:rsid w:val="007C3E2D"/>
    <w:rsid w:val="007C53A8"/>
    <w:rsid w:val="007C7B28"/>
    <w:rsid w:val="007D6E57"/>
    <w:rsid w:val="007D751F"/>
    <w:rsid w:val="007D7DDE"/>
    <w:rsid w:val="007E6328"/>
    <w:rsid w:val="007E7E7A"/>
    <w:rsid w:val="007F03B3"/>
    <w:rsid w:val="007F54F7"/>
    <w:rsid w:val="007F76D6"/>
    <w:rsid w:val="0080376A"/>
    <w:rsid w:val="00821E78"/>
    <w:rsid w:val="00822E5F"/>
    <w:rsid w:val="00824198"/>
    <w:rsid w:val="0083570F"/>
    <w:rsid w:val="008406F6"/>
    <w:rsid w:val="008456CD"/>
    <w:rsid w:val="008512F2"/>
    <w:rsid w:val="0085263D"/>
    <w:rsid w:val="008542B5"/>
    <w:rsid w:val="008660D6"/>
    <w:rsid w:val="008669FA"/>
    <w:rsid w:val="0087176C"/>
    <w:rsid w:val="0087756F"/>
    <w:rsid w:val="00886203"/>
    <w:rsid w:val="00886D92"/>
    <w:rsid w:val="008934A6"/>
    <w:rsid w:val="00894C11"/>
    <w:rsid w:val="00896D5F"/>
    <w:rsid w:val="008A16E5"/>
    <w:rsid w:val="008A4E08"/>
    <w:rsid w:val="008A7F8F"/>
    <w:rsid w:val="008B0D5C"/>
    <w:rsid w:val="008B4591"/>
    <w:rsid w:val="008C0504"/>
    <w:rsid w:val="008C566C"/>
    <w:rsid w:val="008C7D37"/>
    <w:rsid w:val="008D1319"/>
    <w:rsid w:val="008D6707"/>
    <w:rsid w:val="008E3E78"/>
    <w:rsid w:val="008E769C"/>
    <w:rsid w:val="008F1B20"/>
    <w:rsid w:val="008F3D7F"/>
    <w:rsid w:val="00901E1A"/>
    <w:rsid w:val="009050D7"/>
    <w:rsid w:val="00916A6A"/>
    <w:rsid w:val="00924FE1"/>
    <w:rsid w:val="00927A29"/>
    <w:rsid w:val="0093242E"/>
    <w:rsid w:val="00941ACC"/>
    <w:rsid w:val="00942D75"/>
    <w:rsid w:val="00967752"/>
    <w:rsid w:val="009873A4"/>
    <w:rsid w:val="00987B81"/>
    <w:rsid w:val="00997E67"/>
    <w:rsid w:val="009A41F6"/>
    <w:rsid w:val="009B3B32"/>
    <w:rsid w:val="009B7128"/>
    <w:rsid w:val="009B7134"/>
    <w:rsid w:val="009B7262"/>
    <w:rsid w:val="009C6D3F"/>
    <w:rsid w:val="009D26E5"/>
    <w:rsid w:val="009D5F0C"/>
    <w:rsid w:val="009E207B"/>
    <w:rsid w:val="009E51F3"/>
    <w:rsid w:val="009E7518"/>
    <w:rsid w:val="00A05BE1"/>
    <w:rsid w:val="00A144B4"/>
    <w:rsid w:val="00A2327B"/>
    <w:rsid w:val="00A25D6E"/>
    <w:rsid w:val="00A26FC6"/>
    <w:rsid w:val="00A428CB"/>
    <w:rsid w:val="00A43D86"/>
    <w:rsid w:val="00A506EB"/>
    <w:rsid w:val="00A60DEC"/>
    <w:rsid w:val="00A748D0"/>
    <w:rsid w:val="00A75FAA"/>
    <w:rsid w:val="00A76E7C"/>
    <w:rsid w:val="00A84B35"/>
    <w:rsid w:val="00A91683"/>
    <w:rsid w:val="00A9374B"/>
    <w:rsid w:val="00A945D7"/>
    <w:rsid w:val="00A96E28"/>
    <w:rsid w:val="00AA5B85"/>
    <w:rsid w:val="00AA67EE"/>
    <w:rsid w:val="00AC1AF4"/>
    <w:rsid w:val="00AC7335"/>
    <w:rsid w:val="00AD5E81"/>
    <w:rsid w:val="00AE12A3"/>
    <w:rsid w:val="00AE1607"/>
    <w:rsid w:val="00AE180C"/>
    <w:rsid w:val="00AF1313"/>
    <w:rsid w:val="00B003A7"/>
    <w:rsid w:val="00B03683"/>
    <w:rsid w:val="00B03F85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31730"/>
    <w:rsid w:val="00B404AF"/>
    <w:rsid w:val="00B4261B"/>
    <w:rsid w:val="00B42E0E"/>
    <w:rsid w:val="00B434AE"/>
    <w:rsid w:val="00B463AC"/>
    <w:rsid w:val="00B61F03"/>
    <w:rsid w:val="00B845D2"/>
    <w:rsid w:val="00B934E4"/>
    <w:rsid w:val="00B940D8"/>
    <w:rsid w:val="00B96C49"/>
    <w:rsid w:val="00BA3454"/>
    <w:rsid w:val="00BA3C9A"/>
    <w:rsid w:val="00BB0938"/>
    <w:rsid w:val="00BB3810"/>
    <w:rsid w:val="00BB7812"/>
    <w:rsid w:val="00BB7A3B"/>
    <w:rsid w:val="00BD0212"/>
    <w:rsid w:val="00BD0606"/>
    <w:rsid w:val="00BD0671"/>
    <w:rsid w:val="00BD0CAD"/>
    <w:rsid w:val="00BD53CF"/>
    <w:rsid w:val="00BD6C4E"/>
    <w:rsid w:val="00BE3F1D"/>
    <w:rsid w:val="00BF7007"/>
    <w:rsid w:val="00C03B7B"/>
    <w:rsid w:val="00C05A67"/>
    <w:rsid w:val="00C10DFF"/>
    <w:rsid w:val="00C12DB9"/>
    <w:rsid w:val="00C146A7"/>
    <w:rsid w:val="00C250F2"/>
    <w:rsid w:val="00C26FC0"/>
    <w:rsid w:val="00C300FB"/>
    <w:rsid w:val="00C30DB9"/>
    <w:rsid w:val="00C326EC"/>
    <w:rsid w:val="00C336A4"/>
    <w:rsid w:val="00C34BE7"/>
    <w:rsid w:val="00C46625"/>
    <w:rsid w:val="00C47729"/>
    <w:rsid w:val="00C55A79"/>
    <w:rsid w:val="00C63316"/>
    <w:rsid w:val="00C6338C"/>
    <w:rsid w:val="00C67BA2"/>
    <w:rsid w:val="00C763BD"/>
    <w:rsid w:val="00C84678"/>
    <w:rsid w:val="00C84C8C"/>
    <w:rsid w:val="00C84EA9"/>
    <w:rsid w:val="00C92AFA"/>
    <w:rsid w:val="00C9608C"/>
    <w:rsid w:val="00C97A67"/>
    <w:rsid w:val="00CA47E3"/>
    <w:rsid w:val="00CA481D"/>
    <w:rsid w:val="00CA5FDF"/>
    <w:rsid w:val="00CB18C9"/>
    <w:rsid w:val="00CB1DB3"/>
    <w:rsid w:val="00CB6AA2"/>
    <w:rsid w:val="00CC2CE8"/>
    <w:rsid w:val="00CC55D3"/>
    <w:rsid w:val="00CD73AE"/>
    <w:rsid w:val="00CE5350"/>
    <w:rsid w:val="00CE6AD3"/>
    <w:rsid w:val="00CE78B9"/>
    <w:rsid w:val="00CE7ED9"/>
    <w:rsid w:val="00CF2F86"/>
    <w:rsid w:val="00CF41F7"/>
    <w:rsid w:val="00D056D0"/>
    <w:rsid w:val="00D06A81"/>
    <w:rsid w:val="00D20B64"/>
    <w:rsid w:val="00D20F92"/>
    <w:rsid w:val="00D237DE"/>
    <w:rsid w:val="00D36305"/>
    <w:rsid w:val="00D47442"/>
    <w:rsid w:val="00D51D60"/>
    <w:rsid w:val="00D52ABA"/>
    <w:rsid w:val="00D54E45"/>
    <w:rsid w:val="00D57669"/>
    <w:rsid w:val="00D77870"/>
    <w:rsid w:val="00D833F4"/>
    <w:rsid w:val="00D87E34"/>
    <w:rsid w:val="00D92815"/>
    <w:rsid w:val="00D96A10"/>
    <w:rsid w:val="00DA259C"/>
    <w:rsid w:val="00DD52A6"/>
    <w:rsid w:val="00DD740D"/>
    <w:rsid w:val="00DE4428"/>
    <w:rsid w:val="00DF1379"/>
    <w:rsid w:val="00DF4D72"/>
    <w:rsid w:val="00DF5D87"/>
    <w:rsid w:val="00E018A1"/>
    <w:rsid w:val="00E1151A"/>
    <w:rsid w:val="00E15942"/>
    <w:rsid w:val="00E17F48"/>
    <w:rsid w:val="00E24E5E"/>
    <w:rsid w:val="00E2502B"/>
    <w:rsid w:val="00E31E1A"/>
    <w:rsid w:val="00E341CE"/>
    <w:rsid w:val="00E44903"/>
    <w:rsid w:val="00E54E43"/>
    <w:rsid w:val="00E600E8"/>
    <w:rsid w:val="00E7018E"/>
    <w:rsid w:val="00E71ABE"/>
    <w:rsid w:val="00E72F27"/>
    <w:rsid w:val="00E74EB5"/>
    <w:rsid w:val="00E763C2"/>
    <w:rsid w:val="00E80A08"/>
    <w:rsid w:val="00E82931"/>
    <w:rsid w:val="00E840EA"/>
    <w:rsid w:val="00E91436"/>
    <w:rsid w:val="00EA064B"/>
    <w:rsid w:val="00EB2759"/>
    <w:rsid w:val="00EC1306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1E49"/>
    <w:rsid w:val="00F02D47"/>
    <w:rsid w:val="00F04C87"/>
    <w:rsid w:val="00F22037"/>
    <w:rsid w:val="00F25CD9"/>
    <w:rsid w:val="00F362F6"/>
    <w:rsid w:val="00F3719F"/>
    <w:rsid w:val="00F4082F"/>
    <w:rsid w:val="00F43F7E"/>
    <w:rsid w:val="00F52622"/>
    <w:rsid w:val="00F5725E"/>
    <w:rsid w:val="00F60677"/>
    <w:rsid w:val="00F60E34"/>
    <w:rsid w:val="00F62F54"/>
    <w:rsid w:val="00F674DD"/>
    <w:rsid w:val="00F702BD"/>
    <w:rsid w:val="00F77FDB"/>
    <w:rsid w:val="00F84ADE"/>
    <w:rsid w:val="00F8607F"/>
    <w:rsid w:val="00F957ED"/>
    <w:rsid w:val="00FA06E1"/>
    <w:rsid w:val="00FA4D52"/>
    <w:rsid w:val="00FA6A8D"/>
    <w:rsid w:val="00FC2F5B"/>
    <w:rsid w:val="00FD05C7"/>
    <w:rsid w:val="00FD3406"/>
    <w:rsid w:val="00FD50CD"/>
    <w:rsid w:val="00FD6961"/>
    <w:rsid w:val="00FD6A3E"/>
    <w:rsid w:val="00FD7D60"/>
    <w:rsid w:val="00FE19C2"/>
    <w:rsid w:val="00FF03C1"/>
    <w:rsid w:val="00FF2405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086DC0"/>
  <w15:docId w15:val="{585D7F76-6377-4D11-8943-0B4417A58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ListNumber">
    <w:name w:val="List Number"/>
    <w:basedOn w:val="List"/>
    <w:uiPriority w:val="99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">
    <w:name w:val="List Bullet"/>
    <w:basedOn w:val="List"/>
    <w:uiPriority w:val="9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uiPriority w:val="99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uiPriority w:val="9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uiPriority w:val="9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uiPriority w:val="99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uiPriority w:val="99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CA481D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57007A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80A08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8A7F8F"/>
    <w:rPr>
      <w:rFonts w:ascii="Arial" w:hAnsi="Arial"/>
      <w:b/>
      <w:i/>
      <w:sz w:val="18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8A7F8F"/>
    <w:rPr>
      <w:rFonts w:ascii="Helvetica" w:hAnsi="Helvetica"/>
      <w:i/>
      <w:lang w:val="en-GB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8A7F8F"/>
    <w:rPr>
      <w:rFonts w:ascii="Helvetica" w:hAnsi="Helvetica"/>
      <w:i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A7F8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8A7F8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8A7F8F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8A7F8F"/>
    <w:rPr>
      <w:rFonts w:ascii="Arial" w:hAnsi="Arial"/>
      <w:sz w:val="36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8A7F8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A7F8F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A7F8F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A7F8F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A7F8F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8A7F8F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A7F8F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A7F8F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A7F8F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A7F8F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A7F8F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A7F8F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A7F8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A7F8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A7F8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A7F8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A7F8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A7F8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A7F8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A7F8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A7F8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A7F8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A7F8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A7F8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A7F8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A7F8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A7F8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A7F8F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A7F8F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A7F8F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A7F8F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A7F8F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A7F8F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A7F8F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A7F8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customStyle="1" w:styleId="PLChar">
    <w:name w:val="PL Char"/>
    <w:link w:val="PL"/>
    <w:qFormat/>
    <w:rsid w:val="006B03BA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52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1418</TotalTime>
  <Pages>17</Pages>
  <Words>6428</Words>
  <Characters>36642</Characters>
  <Application>Microsoft Office Word</Application>
  <DocSecurity>0</DocSecurity>
  <Lines>305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42985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dc:description/>
  <cp:lastModifiedBy>Mark Scott</cp:lastModifiedBy>
  <cp:revision>50</cp:revision>
  <dcterms:created xsi:type="dcterms:W3CDTF">2022-11-04T08:56:00Z</dcterms:created>
  <dcterms:modified xsi:type="dcterms:W3CDTF">2023-02-17T16:54:00Z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